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A3E519" w14:textId="77777777" w:rsidR="009117AB" w:rsidRDefault="009117AB" w:rsidP="009C0806">
      <w:pPr>
        <w:pStyle w:val="Standard"/>
        <w:spacing w:after="0"/>
        <w:rPr>
          <w:rFonts w:ascii="Times New Roman" w:hAnsi="Times New Roman" w:cs="Times New Roman"/>
          <w:b/>
          <w:bCs/>
          <w:sz w:val="24"/>
          <w:szCs w:val="24"/>
        </w:rPr>
      </w:pPr>
    </w:p>
    <w:p w14:paraId="0EF7435F" w14:textId="026AEA1C" w:rsidR="004826F4" w:rsidRPr="009C0806" w:rsidRDefault="004826F4" w:rsidP="009C0806">
      <w:pPr>
        <w:pStyle w:val="Standard"/>
        <w:spacing w:after="0"/>
        <w:rPr>
          <w:rFonts w:ascii="Times New Roman" w:hAnsi="Times New Roman" w:cs="Times New Roman"/>
          <w:b/>
          <w:bCs/>
          <w:sz w:val="24"/>
          <w:szCs w:val="24"/>
        </w:rPr>
      </w:pPr>
      <w:r w:rsidRPr="009C0806">
        <w:rPr>
          <w:rFonts w:ascii="Times New Roman" w:hAnsi="Times New Roman" w:cs="Times New Roman"/>
          <w:b/>
          <w:bCs/>
          <w:sz w:val="24"/>
          <w:szCs w:val="24"/>
        </w:rPr>
        <w:t>TABLA DE CONTENIDO</w:t>
      </w:r>
      <w:r w:rsidR="00324458" w:rsidRPr="009C0806">
        <w:rPr>
          <w:rFonts w:ascii="Times New Roman" w:hAnsi="Times New Roman" w:cs="Times New Roman"/>
          <w:b/>
          <w:bCs/>
          <w:sz w:val="24"/>
          <w:szCs w:val="24"/>
        </w:rPr>
        <w:t>:</w:t>
      </w:r>
    </w:p>
    <w:p w14:paraId="3EE05C44" w14:textId="77777777" w:rsidR="004826F4" w:rsidRPr="009C0806" w:rsidRDefault="004826F4" w:rsidP="009C0806">
      <w:pPr>
        <w:pStyle w:val="Standard"/>
        <w:spacing w:after="0"/>
        <w:rPr>
          <w:rFonts w:ascii="Times New Roman" w:hAnsi="Times New Roman" w:cs="Times New Roman"/>
          <w:b/>
          <w:bCs/>
          <w:sz w:val="24"/>
          <w:szCs w:val="24"/>
        </w:rPr>
      </w:pPr>
    </w:p>
    <w:p w14:paraId="404084DB" w14:textId="024C6195" w:rsidR="004826F4" w:rsidRPr="009C0806" w:rsidRDefault="004826F4" w:rsidP="009C0806">
      <w:pPr>
        <w:pStyle w:val="Standard"/>
        <w:spacing w:after="0"/>
        <w:rPr>
          <w:rFonts w:ascii="Times New Roman" w:hAnsi="Times New Roman" w:cs="Times New Roman"/>
          <w:sz w:val="24"/>
          <w:szCs w:val="24"/>
        </w:rPr>
      </w:pPr>
      <w:r w:rsidRPr="009C0806">
        <w:rPr>
          <w:rFonts w:ascii="Times New Roman" w:hAnsi="Times New Roman" w:cs="Times New Roman"/>
          <w:sz w:val="24"/>
          <w:szCs w:val="24"/>
        </w:rPr>
        <w:t>1. INTRODUCCIÓN</w:t>
      </w:r>
      <w:r w:rsidR="00324458" w:rsidRPr="009C0806">
        <w:rPr>
          <w:rFonts w:ascii="Times New Roman" w:hAnsi="Times New Roman" w:cs="Times New Roman"/>
          <w:sz w:val="24"/>
          <w:szCs w:val="24"/>
        </w:rPr>
        <w:t>.</w:t>
      </w:r>
    </w:p>
    <w:p w14:paraId="28241E4B" w14:textId="77777777" w:rsidR="00324458" w:rsidRPr="009C0806" w:rsidRDefault="00324458" w:rsidP="009C0806">
      <w:pPr>
        <w:pStyle w:val="Standard"/>
        <w:spacing w:after="0"/>
        <w:rPr>
          <w:rFonts w:ascii="Times New Roman" w:hAnsi="Times New Roman" w:cs="Times New Roman"/>
          <w:sz w:val="24"/>
          <w:szCs w:val="24"/>
        </w:rPr>
      </w:pPr>
    </w:p>
    <w:p w14:paraId="06358B78" w14:textId="42DF0EED" w:rsidR="004826F4" w:rsidRPr="009C0806" w:rsidRDefault="004826F4" w:rsidP="009C0806">
      <w:pPr>
        <w:pStyle w:val="Standard"/>
        <w:spacing w:after="0"/>
        <w:rPr>
          <w:rFonts w:ascii="Times New Roman" w:hAnsi="Times New Roman" w:cs="Times New Roman"/>
          <w:sz w:val="24"/>
          <w:szCs w:val="24"/>
        </w:rPr>
      </w:pPr>
      <w:r w:rsidRPr="009C0806">
        <w:rPr>
          <w:rFonts w:ascii="Times New Roman" w:hAnsi="Times New Roman" w:cs="Times New Roman"/>
          <w:sz w:val="24"/>
          <w:szCs w:val="24"/>
        </w:rPr>
        <w:t>2. ALCANCE</w:t>
      </w:r>
      <w:r w:rsidR="00324458" w:rsidRPr="009C0806">
        <w:rPr>
          <w:rFonts w:ascii="Times New Roman" w:hAnsi="Times New Roman" w:cs="Times New Roman"/>
          <w:sz w:val="24"/>
          <w:szCs w:val="24"/>
        </w:rPr>
        <w:t>.</w:t>
      </w:r>
    </w:p>
    <w:p w14:paraId="4FD6E5E5" w14:textId="77777777" w:rsidR="00324458" w:rsidRPr="009C0806" w:rsidRDefault="00324458" w:rsidP="009C0806">
      <w:pPr>
        <w:pStyle w:val="Standard"/>
        <w:spacing w:after="0"/>
        <w:rPr>
          <w:rFonts w:ascii="Times New Roman" w:hAnsi="Times New Roman" w:cs="Times New Roman"/>
          <w:sz w:val="24"/>
          <w:szCs w:val="24"/>
        </w:rPr>
      </w:pPr>
    </w:p>
    <w:p w14:paraId="4F344020" w14:textId="300ECD19" w:rsidR="004826F4" w:rsidRPr="009C0806" w:rsidRDefault="004826F4" w:rsidP="009C0806">
      <w:pPr>
        <w:pStyle w:val="Standard"/>
        <w:spacing w:after="0"/>
        <w:rPr>
          <w:rFonts w:ascii="Times New Roman" w:hAnsi="Times New Roman" w:cs="Times New Roman"/>
          <w:sz w:val="24"/>
          <w:szCs w:val="24"/>
        </w:rPr>
      </w:pPr>
      <w:r w:rsidRPr="009C0806">
        <w:rPr>
          <w:rFonts w:ascii="Times New Roman" w:hAnsi="Times New Roman" w:cs="Times New Roman"/>
          <w:sz w:val="24"/>
          <w:szCs w:val="24"/>
        </w:rPr>
        <w:t>3. OBJETIVO</w:t>
      </w:r>
      <w:r w:rsidR="00324458" w:rsidRPr="009C0806">
        <w:rPr>
          <w:rFonts w:ascii="Times New Roman" w:hAnsi="Times New Roman" w:cs="Times New Roman"/>
          <w:sz w:val="24"/>
          <w:szCs w:val="24"/>
        </w:rPr>
        <w:t>.</w:t>
      </w:r>
    </w:p>
    <w:p w14:paraId="2F5FF96E" w14:textId="77777777" w:rsidR="00324458" w:rsidRPr="009C0806" w:rsidRDefault="00324458" w:rsidP="009C0806">
      <w:pPr>
        <w:pStyle w:val="Standard"/>
        <w:spacing w:after="0"/>
        <w:rPr>
          <w:rFonts w:ascii="Times New Roman" w:hAnsi="Times New Roman" w:cs="Times New Roman"/>
          <w:sz w:val="24"/>
          <w:szCs w:val="24"/>
        </w:rPr>
      </w:pPr>
    </w:p>
    <w:p w14:paraId="228CFB0C" w14:textId="023E6972" w:rsidR="004826F4" w:rsidRPr="009C0806" w:rsidRDefault="004826F4" w:rsidP="009C0806">
      <w:pPr>
        <w:pStyle w:val="Standard"/>
        <w:spacing w:after="0"/>
        <w:rPr>
          <w:rFonts w:ascii="Times New Roman" w:hAnsi="Times New Roman" w:cs="Times New Roman"/>
          <w:sz w:val="24"/>
          <w:szCs w:val="24"/>
        </w:rPr>
      </w:pPr>
      <w:r w:rsidRPr="009C0806">
        <w:rPr>
          <w:rFonts w:ascii="Times New Roman" w:hAnsi="Times New Roman" w:cs="Times New Roman"/>
          <w:sz w:val="24"/>
          <w:szCs w:val="24"/>
        </w:rPr>
        <w:t>4. IDENTIFICACIÓN DE CARGOS DE LA EMPRESA.</w:t>
      </w:r>
    </w:p>
    <w:p w14:paraId="223F730F" w14:textId="77777777" w:rsidR="00324458" w:rsidRPr="009C0806" w:rsidRDefault="00324458" w:rsidP="009C0806">
      <w:pPr>
        <w:pStyle w:val="Standard"/>
        <w:spacing w:after="0"/>
        <w:rPr>
          <w:rFonts w:ascii="Times New Roman" w:hAnsi="Times New Roman" w:cs="Times New Roman"/>
          <w:sz w:val="24"/>
          <w:szCs w:val="24"/>
        </w:rPr>
      </w:pPr>
    </w:p>
    <w:p w14:paraId="1587B2A9" w14:textId="772DB893" w:rsidR="004826F4" w:rsidRPr="009C0806" w:rsidRDefault="004826F4" w:rsidP="009C0806">
      <w:pPr>
        <w:pStyle w:val="Standard"/>
        <w:spacing w:after="0"/>
        <w:rPr>
          <w:rFonts w:ascii="Times New Roman" w:hAnsi="Times New Roman" w:cs="Times New Roman"/>
          <w:sz w:val="24"/>
          <w:szCs w:val="24"/>
        </w:rPr>
      </w:pPr>
      <w:r w:rsidRPr="009C0806">
        <w:rPr>
          <w:rFonts w:ascii="Times New Roman" w:hAnsi="Times New Roman" w:cs="Times New Roman"/>
          <w:sz w:val="24"/>
          <w:szCs w:val="24"/>
        </w:rPr>
        <w:t>5. DESCRIPCIÓN Y ANALISIS DE CARGOS</w:t>
      </w:r>
      <w:r w:rsidR="00324458" w:rsidRPr="009C0806">
        <w:rPr>
          <w:rFonts w:ascii="Times New Roman" w:hAnsi="Times New Roman" w:cs="Times New Roman"/>
          <w:sz w:val="24"/>
          <w:szCs w:val="24"/>
        </w:rPr>
        <w:t>.</w:t>
      </w:r>
    </w:p>
    <w:p w14:paraId="11DDB2D2" w14:textId="77777777" w:rsidR="004826F4" w:rsidRPr="009C0806" w:rsidRDefault="004826F4" w:rsidP="004826F4">
      <w:pPr>
        <w:rPr>
          <w:rFonts w:ascii="Times New Roman" w:hAnsi="Times New Roman" w:cs="Times New Roman"/>
        </w:rPr>
      </w:pPr>
    </w:p>
    <w:p w14:paraId="0121E953" w14:textId="77777777" w:rsidR="004826F4" w:rsidRPr="009C0806" w:rsidRDefault="004826F4" w:rsidP="004826F4">
      <w:pPr>
        <w:pStyle w:val="Prrafodelista"/>
        <w:numPr>
          <w:ilvl w:val="0"/>
          <w:numId w:val="71"/>
        </w:numPr>
        <w:suppressAutoHyphens w:val="0"/>
        <w:spacing w:after="0" w:line="240" w:lineRule="auto"/>
        <w:contextualSpacing/>
        <w:textAlignment w:val="auto"/>
        <w:rPr>
          <w:rFonts w:ascii="Times New Roman" w:hAnsi="Times New Roman" w:cs="Times New Roman"/>
          <w:b/>
          <w:bCs/>
        </w:rPr>
      </w:pPr>
      <w:r w:rsidRPr="009C0806">
        <w:rPr>
          <w:rFonts w:ascii="Times New Roman" w:hAnsi="Times New Roman" w:cs="Times New Roman"/>
        </w:rPr>
        <w:t>INTRODUCCION</w:t>
      </w:r>
    </w:p>
    <w:p w14:paraId="0D00D020" w14:textId="77777777" w:rsidR="004826F4" w:rsidRPr="009C0806" w:rsidRDefault="004826F4" w:rsidP="004826F4">
      <w:pPr>
        <w:pStyle w:val="Prrafodelista"/>
        <w:rPr>
          <w:rFonts w:ascii="Times New Roman" w:hAnsi="Times New Roman" w:cs="Times New Roman"/>
        </w:rPr>
      </w:pPr>
    </w:p>
    <w:p w14:paraId="733D0D3A" w14:textId="77777777" w:rsidR="004826F4" w:rsidRPr="009C0806" w:rsidRDefault="004826F4" w:rsidP="00324458">
      <w:pPr>
        <w:pStyle w:val="Prrafodelista"/>
        <w:jc w:val="both"/>
        <w:rPr>
          <w:rFonts w:ascii="Times New Roman" w:hAnsi="Times New Roman" w:cs="Times New Roman"/>
        </w:rPr>
      </w:pPr>
      <w:r w:rsidRPr="009C0806">
        <w:rPr>
          <w:rFonts w:ascii="Times New Roman" w:hAnsi="Times New Roman" w:cs="Times New Roman"/>
        </w:rPr>
        <w:t>Un Manual de Funciones es un documento organizativo que define de manera clara y detallada las tareas, responsabilidades y competencias de cada puesto de trabajo dentro de una institución. Su propósito principal es servir como guía para el personal, facilitando la comprensión de su rol en el cumplimiento de los objetivos organizacionales.</w:t>
      </w:r>
    </w:p>
    <w:p w14:paraId="083158DB" w14:textId="77777777" w:rsidR="004826F4" w:rsidRPr="009C0806" w:rsidRDefault="004826F4" w:rsidP="00324458">
      <w:pPr>
        <w:pStyle w:val="Prrafodelista"/>
        <w:jc w:val="both"/>
        <w:rPr>
          <w:rFonts w:ascii="Times New Roman" w:hAnsi="Times New Roman" w:cs="Times New Roman"/>
        </w:rPr>
      </w:pPr>
      <w:r w:rsidRPr="009C0806">
        <w:rPr>
          <w:rFonts w:ascii="Times New Roman" w:hAnsi="Times New Roman" w:cs="Times New Roman"/>
        </w:rPr>
        <w:t>Este manual establece las bases para una adecuada asignación de responsabilidades y una eficiente coordinación entre las áreas. Además, se utiliza como herramienta para:</w:t>
      </w:r>
    </w:p>
    <w:p w14:paraId="682A7F48" w14:textId="77777777" w:rsidR="004826F4" w:rsidRPr="009C0806" w:rsidRDefault="004826F4" w:rsidP="00324458">
      <w:pPr>
        <w:pStyle w:val="Prrafodelista"/>
        <w:numPr>
          <w:ilvl w:val="0"/>
          <w:numId w:val="72"/>
        </w:numPr>
        <w:suppressAutoHyphens w:val="0"/>
        <w:spacing w:after="0" w:line="240" w:lineRule="auto"/>
        <w:contextualSpacing/>
        <w:jc w:val="both"/>
        <w:textAlignment w:val="auto"/>
        <w:rPr>
          <w:rFonts w:ascii="Times New Roman" w:hAnsi="Times New Roman" w:cs="Times New Roman"/>
        </w:rPr>
      </w:pPr>
      <w:r w:rsidRPr="009C0806">
        <w:rPr>
          <w:rFonts w:ascii="Times New Roman" w:hAnsi="Times New Roman" w:cs="Times New Roman"/>
        </w:rPr>
        <w:t>Describir las funciones y actividades de cada puesto.</w:t>
      </w:r>
    </w:p>
    <w:p w14:paraId="4161D010" w14:textId="77777777" w:rsidR="004826F4" w:rsidRPr="009C0806" w:rsidRDefault="004826F4" w:rsidP="00324458">
      <w:pPr>
        <w:pStyle w:val="Prrafodelista"/>
        <w:numPr>
          <w:ilvl w:val="0"/>
          <w:numId w:val="72"/>
        </w:numPr>
        <w:suppressAutoHyphens w:val="0"/>
        <w:spacing w:after="0" w:line="240" w:lineRule="auto"/>
        <w:contextualSpacing/>
        <w:jc w:val="both"/>
        <w:textAlignment w:val="auto"/>
        <w:rPr>
          <w:rFonts w:ascii="Times New Roman" w:hAnsi="Times New Roman" w:cs="Times New Roman"/>
        </w:rPr>
      </w:pPr>
      <w:r w:rsidRPr="009C0806">
        <w:rPr>
          <w:rFonts w:ascii="Times New Roman" w:hAnsi="Times New Roman" w:cs="Times New Roman"/>
        </w:rPr>
        <w:t>Establecer líneas de autoridad y comunicación.</w:t>
      </w:r>
    </w:p>
    <w:p w14:paraId="6077C6A9" w14:textId="77777777" w:rsidR="004826F4" w:rsidRPr="009C0806" w:rsidRDefault="004826F4" w:rsidP="00324458">
      <w:pPr>
        <w:pStyle w:val="Prrafodelista"/>
        <w:numPr>
          <w:ilvl w:val="0"/>
          <w:numId w:val="72"/>
        </w:numPr>
        <w:suppressAutoHyphens w:val="0"/>
        <w:spacing w:after="0" w:line="240" w:lineRule="auto"/>
        <w:contextualSpacing/>
        <w:jc w:val="both"/>
        <w:textAlignment w:val="auto"/>
        <w:rPr>
          <w:rFonts w:ascii="Times New Roman" w:hAnsi="Times New Roman" w:cs="Times New Roman"/>
        </w:rPr>
      </w:pPr>
      <w:r w:rsidRPr="009C0806">
        <w:rPr>
          <w:rFonts w:ascii="Times New Roman" w:hAnsi="Times New Roman" w:cs="Times New Roman"/>
        </w:rPr>
        <w:t>Identificar competencias y habilidades requeridas para cada posición.</w:t>
      </w:r>
    </w:p>
    <w:p w14:paraId="6E0D1ADB" w14:textId="77777777" w:rsidR="004826F4" w:rsidRPr="009C0806" w:rsidRDefault="004826F4" w:rsidP="00324458">
      <w:pPr>
        <w:pStyle w:val="Prrafodelista"/>
        <w:numPr>
          <w:ilvl w:val="0"/>
          <w:numId w:val="72"/>
        </w:numPr>
        <w:suppressAutoHyphens w:val="0"/>
        <w:spacing w:after="0" w:line="240" w:lineRule="auto"/>
        <w:contextualSpacing/>
        <w:jc w:val="both"/>
        <w:textAlignment w:val="auto"/>
        <w:rPr>
          <w:rFonts w:ascii="Times New Roman" w:hAnsi="Times New Roman" w:cs="Times New Roman"/>
        </w:rPr>
      </w:pPr>
      <w:r w:rsidRPr="009C0806">
        <w:rPr>
          <w:rFonts w:ascii="Times New Roman" w:hAnsi="Times New Roman" w:cs="Times New Roman"/>
        </w:rPr>
        <w:t>Servir como referencia en procesos de selección, capacitación y evaluación del personal.</w:t>
      </w:r>
    </w:p>
    <w:p w14:paraId="07CC3F1E" w14:textId="77777777" w:rsidR="004826F4" w:rsidRPr="009C0806" w:rsidRDefault="004826F4" w:rsidP="004826F4">
      <w:pPr>
        <w:ind w:left="360"/>
        <w:rPr>
          <w:rFonts w:ascii="Times New Roman" w:hAnsi="Times New Roman" w:cs="Times New Roman"/>
        </w:rPr>
      </w:pPr>
    </w:p>
    <w:p w14:paraId="783DF01D" w14:textId="77777777" w:rsidR="0097482D" w:rsidRPr="009C0806" w:rsidRDefault="0097482D" w:rsidP="004826F4">
      <w:pPr>
        <w:ind w:left="360"/>
        <w:rPr>
          <w:rFonts w:ascii="Times New Roman" w:hAnsi="Times New Roman" w:cs="Times New Roman"/>
        </w:rPr>
      </w:pPr>
    </w:p>
    <w:p w14:paraId="33B40ABA" w14:textId="77777777" w:rsidR="0097482D" w:rsidRPr="009C0806" w:rsidRDefault="0097482D" w:rsidP="004826F4">
      <w:pPr>
        <w:ind w:left="360"/>
        <w:rPr>
          <w:rFonts w:ascii="Times New Roman" w:hAnsi="Times New Roman" w:cs="Times New Roman"/>
        </w:rPr>
      </w:pPr>
    </w:p>
    <w:p w14:paraId="419E299B" w14:textId="46B09B90" w:rsidR="004826F4" w:rsidRPr="009C0806" w:rsidRDefault="004826F4" w:rsidP="002417F5">
      <w:pPr>
        <w:pStyle w:val="Prrafodelista"/>
        <w:numPr>
          <w:ilvl w:val="0"/>
          <w:numId w:val="71"/>
        </w:numPr>
        <w:suppressAutoHyphens w:val="0"/>
        <w:spacing w:after="0" w:line="240" w:lineRule="auto"/>
        <w:contextualSpacing/>
        <w:jc w:val="both"/>
        <w:textAlignment w:val="auto"/>
        <w:rPr>
          <w:rFonts w:ascii="Times New Roman" w:hAnsi="Times New Roman" w:cs="Times New Roman"/>
          <w:b/>
          <w:bCs/>
        </w:rPr>
      </w:pPr>
      <w:r w:rsidRPr="009C0806">
        <w:rPr>
          <w:rFonts w:ascii="Times New Roman" w:hAnsi="Times New Roman" w:cs="Times New Roman"/>
          <w:b/>
          <w:bCs/>
        </w:rPr>
        <w:t>ALCANCE</w:t>
      </w:r>
    </w:p>
    <w:p w14:paraId="6BAEF2A0" w14:textId="77777777" w:rsidR="004826F4" w:rsidRPr="009C0806" w:rsidRDefault="004826F4" w:rsidP="004826F4">
      <w:pPr>
        <w:pStyle w:val="Prrafodelista"/>
        <w:rPr>
          <w:rFonts w:ascii="Times New Roman" w:hAnsi="Times New Roman" w:cs="Times New Roman"/>
          <w:b/>
          <w:bCs/>
        </w:rPr>
      </w:pPr>
    </w:p>
    <w:p w14:paraId="79B4CF82" w14:textId="277AD35F" w:rsidR="0097482D" w:rsidRPr="009C0806" w:rsidRDefault="004826F4" w:rsidP="009C0806">
      <w:pPr>
        <w:pStyle w:val="Prrafodelista"/>
        <w:jc w:val="both"/>
        <w:rPr>
          <w:rFonts w:ascii="Times New Roman" w:hAnsi="Times New Roman" w:cs="Times New Roman"/>
        </w:rPr>
      </w:pPr>
      <w:r w:rsidRPr="009C0806">
        <w:rPr>
          <w:rFonts w:ascii="Times New Roman" w:hAnsi="Times New Roman" w:cs="Times New Roman"/>
        </w:rPr>
        <w:lastRenderedPageBreak/>
        <w:t>El Manual de Funciones establece las responsabilidades, competencias y líneas de autoridad de cada puesto en todos los niveles de la organización. Su alcance incluye la definición de roles, la delimitación de jerarquías y canales de comunicación, y sirve como referencia para procesos de selección, capacitación y evaluación. Además, promueve la uniformidad en las operaciones y se actualiza periódicamente para adaptarse a las necesidades organizacionales, contribuyendo al logro de los objetivos institucionales.</w:t>
      </w:r>
    </w:p>
    <w:p w14:paraId="26A36793" w14:textId="77777777" w:rsidR="004826F4" w:rsidRPr="009C0806" w:rsidRDefault="004826F4" w:rsidP="004826F4">
      <w:pPr>
        <w:pStyle w:val="Prrafodelista"/>
        <w:numPr>
          <w:ilvl w:val="0"/>
          <w:numId w:val="71"/>
        </w:numPr>
        <w:suppressAutoHyphens w:val="0"/>
        <w:spacing w:after="0" w:line="240" w:lineRule="auto"/>
        <w:contextualSpacing/>
        <w:textAlignment w:val="auto"/>
        <w:rPr>
          <w:rFonts w:ascii="Times New Roman" w:hAnsi="Times New Roman" w:cs="Times New Roman"/>
          <w:b/>
          <w:bCs/>
        </w:rPr>
      </w:pPr>
      <w:r w:rsidRPr="009C0806">
        <w:rPr>
          <w:rFonts w:ascii="Times New Roman" w:hAnsi="Times New Roman" w:cs="Times New Roman"/>
          <w:b/>
          <w:bCs/>
        </w:rPr>
        <w:t xml:space="preserve">OBJETIVO </w:t>
      </w:r>
    </w:p>
    <w:p w14:paraId="65C93982" w14:textId="77777777" w:rsidR="004826F4" w:rsidRPr="009C0806" w:rsidRDefault="004826F4" w:rsidP="004826F4">
      <w:pPr>
        <w:pStyle w:val="Prrafodelista"/>
        <w:rPr>
          <w:rFonts w:ascii="Times New Roman" w:hAnsi="Times New Roman" w:cs="Times New Roman"/>
          <w:b/>
          <w:bCs/>
        </w:rPr>
      </w:pPr>
    </w:p>
    <w:p w14:paraId="2047903D" w14:textId="2E0BA886" w:rsidR="0097482D" w:rsidRPr="009C0806" w:rsidRDefault="004826F4" w:rsidP="009C0806">
      <w:pPr>
        <w:pStyle w:val="Prrafodelista"/>
        <w:jc w:val="both"/>
        <w:rPr>
          <w:rFonts w:ascii="Times New Roman" w:hAnsi="Times New Roman" w:cs="Times New Roman"/>
        </w:rPr>
      </w:pPr>
      <w:r w:rsidRPr="009C0806">
        <w:rPr>
          <w:rFonts w:ascii="Times New Roman" w:hAnsi="Times New Roman" w:cs="Times New Roman"/>
        </w:rPr>
        <w:t>Definir claramente las responsabilidades y competencias de cada puesto, optimizar la estructura organizativa, facilitar la coordinación entre áreas, y servir como herramienta de apoyo para la gestión del talento humano, contribuyendo al logro eficiente de los objetivos de la organización.</w:t>
      </w:r>
    </w:p>
    <w:p w14:paraId="1D3FD632" w14:textId="77777777" w:rsidR="004826F4" w:rsidRPr="009C0806" w:rsidRDefault="004826F4" w:rsidP="00A61B78">
      <w:pPr>
        <w:pStyle w:val="Prrafodelista"/>
        <w:numPr>
          <w:ilvl w:val="0"/>
          <w:numId w:val="71"/>
        </w:numPr>
        <w:suppressAutoHyphens w:val="0"/>
        <w:spacing w:after="0" w:line="240" w:lineRule="auto"/>
        <w:contextualSpacing/>
        <w:textAlignment w:val="auto"/>
        <w:rPr>
          <w:rFonts w:ascii="Times New Roman" w:hAnsi="Times New Roman" w:cs="Times New Roman"/>
          <w:b/>
          <w:bCs/>
        </w:rPr>
      </w:pPr>
      <w:r w:rsidRPr="009C0806">
        <w:rPr>
          <w:rFonts w:ascii="Times New Roman" w:hAnsi="Times New Roman" w:cs="Times New Roman"/>
          <w:b/>
          <w:bCs/>
        </w:rPr>
        <w:t>IDENTIFICACION DE CARGOS DE LA EMPRESA</w:t>
      </w:r>
    </w:p>
    <w:p w14:paraId="35090CF0" w14:textId="77777777" w:rsidR="004826F4" w:rsidRPr="009C0806" w:rsidRDefault="004826F4" w:rsidP="00A61B78">
      <w:pPr>
        <w:pStyle w:val="Prrafodelista"/>
        <w:rPr>
          <w:rFonts w:ascii="Times New Roman" w:hAnsi="Times New Roman" w:cs="Times New Roman"/>
          <w:b/>
          <w:bCs/>
        </w:rPr>
      </w:pPr>
    </w:p>
    <w:p w14:paraId="3DA5C851" w14:textId="77777777" w:rsidR="0097482D" w:rsidRPr="009C0806" w:rsidRDefault="0097482D" w:rsidP="00A61B78">
      <w:pPr>
        <w:pStyle w:val="Prrafodelista"/>
        <w:rPr>
          <w:rFonts w:ascii="Times New Roman" w:hAnsi="Times New Roman" w:cs="Times New Roman"/>
          <w:b/>
          <w:bCs/>
        </w:rPr>
      </w:pPr>
    </w:p>
    <w:p w14:paraId="5F620E1E" w14:textId="1A89D065" w:rsidR="0097482D" w:rsidRPr="009C0806" w:rsidRDefault="002370B1" w:rsidP="00A61B78">
      <w:pPr>
        <w:pStyle w:val="Prrafodelista"/>
        <w:rPr>
          <w:rFonts w:ascii="Times New Roman" w:hAnsi="Times New Roman" w:cs="Times New Roman"/>
        </w:rPr>
      </w:pPr>
      <w:r w:rsidRPr="009C0806">
        <w:rPr>
          <w:rFonts w:ascii="Times New Roman" w:hAnsi="Times New Roman" w:cs="Times New Roman"/>
        </w:rPr>
        <w:t>Representante legal</w:t>
      </w:r>
    </w:p>
    <w:p w14:paraId="7FAC83E3" w14:textId="77777777" w:rsidR="004826F4" w:rsidRPr="009C0806" w:rsidRDefault="004826F4" w:rsidP="00A61B78">
      <w:pPr>
        <w:pStyle w:val="Prrafodelista"/>
        <w:rPr>
          <w:rFonts w:ascii="Times New Roman" w:hAnsi="Times New Roman" w:cs="Times New Roman"/>
        </w:rPr>
      </w:pPr>
      <w:r w:rsidRPr="009C0806">
        <w:rPr>
          <w:rFonts w:ascii="Times New Roman" w:hAnsi="Times New Roman" w:cs="Times New Roman"/>
        </w:rPr>
        <w:t>Coordinador de sede</w:t>
      </w:r>
    </w:p>
    <w:p w14:paraId="184C8916" w14:textId="77777777" w:rsidR="004826F4" w:rsidRPr="009C0806" w:rsidRDefault="004826F4" w:rsidP="00A61B78">
      <w:pPr>
        <w:pStyle w:val="Prrafodelista"/>
        <w:rPr>
          <w:rFonts w:ascii="Times New Roman" w:hAnsi="Times New Roman" w:cs="Times New Roman"/>
        </w:rPr>
      </w:pPr>
      <w:r w:rsidRPr="009C0806">
        <w:rPr>
          <w:rFonts w:ascii="Times New Roman" w:hAnsi="Times New Roman" w:cs="Times New Roman"/>
        </w:rPr>
        <w:t>Enfermero (a)</w:t>
      </w:r>
    </w:p>
    <w:p w14:paraId="4B33E0F1" w14:textId="77777777" w:rsidR="004826F4" w:rsidRPr="009C0806" w:rsidRDefault="004826F4" w:rsidP="00A61B78">
      <w:pPr>
        <w:pStyle w:val="Prrafodelista"/>
        <w:rPr>
          <w:rFonts w:ascii="Times New Roman" w:hAnsi="Times New Roman" w:cs="Times New Roman"/>
        </w:rPr>
      </w:pPr>
      <w:r w:rsidRPr="009C0806">
        <w:rPr>
          <w:rFonts w:ascii="Times New Roman" w:hAnsi="Times New Roman" w:cs="Times New Roman"/>
        </w:rPr>
        <w:t>Psicólogo (a)</w:t>
      </w:r>
    </w:p>
    <w:p w14:paraId="20495020" w14:textId="77777777" w:rsidR="004826F4" w:rsidRPr="009C0806" w:rsidRDefault="004826F4" w:rsidP="00A61B78">
      <w:pPr>
        <w:pStyle w:val="Prrafodelista"/>
        <w:rPr>
          <w:rFonts w:ascii="Times New Roman" w:hAnsi="Times New Roman" w:cs="Times New Roman"/>
        </w:rPr>
      </w:pPr>
      <w:r w:rsidRPr="009C0806">
        <w:rPr>
          <w:rFonts w:ascii="Times New Roman" w:hAnsi="Times New Roman" w:cs="Times New Roman"/>
        </w:rPr>
        <w:t>Fisioterapeuta</w:t>
      </w:r>
    </w:p>
    <w:p w14:paraId="3793958C" w14:textId="77777777" w:rsidR="004826F4" w:rsidRPr="009C0806" w:rsidRDefault="004826F4" w:rsidP="00A61B78">
      <w:pPr>
        <w:pStyle w:val="Prrafodelista"/>
        <w:rPr>
          <w:rFonts w:ascii="Times New Roman" w:hAnsi="Times New Roman" w:cs="Times New Roman"/>
        </w:rPr>
      </w:pPr>
      <w:r w:rsidRPr="009C0806">
        <w:rPr>
          <w:rFonts w:ascii="Times New Roman" w:hAnsi="Times New Roman" w:cs="Times New Roman"/>
        </w:rPr>
        <w:t>Nutricionista</w:t>
      </w:r>
    </w:p>
    <w:p w14:paraId="33DCDEFF" w14:textId="285F836D" w:rsidR="004826F4" w:rsidRPr="009C0806" w:rsidRDefault="009C0806" w:rsidP="00A61B78">
      <w:pPr>
        <w:pStyle w:val="Prrafodelista"/>
        <w:rPr>
          <w:rFonts w:ascii="Times New Roman" w:hAnsi="Times New Roman" w:cs="Times New Roman"/>
        </w:rPr>
      </w:pPr>
      <w:r>
        <w:rPr>
          <w:rFonts w:ascii="Times New Roman" w:hAnsi="Times New Roman" w:cs="Times New Roman"/>
        </w:rPr>
        <w:t>Auxiliar de cocina</w:t>
      </w:r>
    </w:p>
    <w:p w14:paraId="3B63ACE3" w14:textId="77777777" w:rsidR="004826F4" w:rsidRPr="009C0806" w:rsidRDefault="004826F4" w:rsidP="00A61B78">
      <w:pPr>
        <w:pStyle w:val="Prrafodelista"/>
        <w:rPr>
          <w:rFonts w:ascii="Times New Roman" w:hAnsi="Times New Roman" w:cs="Times New Roman"/>
        </w:rPr>
      </w:pPr>
      <w:r w:rsidRPr="009C0806">
        <w:rPr>
          <w:rFonts w:ascii="Times New Roman" w:hAnsi="Times New Roman" w:cs="Times New Roman"/>
        </w:rPr>
        <w:t>Recreacionista</w:t>
      </w:r>
    </w:p>
    <w:p w14:paraId="79EC488B" w14:textId="77777777" w:rsidR="004826F4" w:rsidRPr="009C0806" w:rsidRDefault="004826F4" w:rsidP="00A61B78">
      <w:pPr>
        <w:pStyle w:val="Prrafodelista"/>
        <w:rPr>
          <w:rFonts w:ascii="Times New Roman" w:hAnsi="Times New Roman" w:cs="Times New Roman"/>
        </w:rPr>
      </w:pPr>
      <w:r w:rsidRPr="009C0806">
        <w:rPr>
          <w:rFonts w:ascii="Times New Roman" w:hAnsi="Times New Roman" w:cs="Times New Roman"/>
        </w:rPr>
        <w:t>Servicios generales</w:t>
      </w:r>
    </w:p>
    <w:p w14:paraId="204E7C28" w14:textId="104CDB53" w:rsidR="0097482D" w:rsidRPr="009C0806" w:rsidRDefault="004826F4" w:rsidP="009C0806">
      <w:pPr>
        <w:pStyle w:val="Prrafodelista"/>
        <w:rPr>
          <w:rFonts w:ascii="Times New Roman" w:hAnsi="Times New Roman" w:cs="Times New Roman"/>
        </w:rPr>
      </w:pPr>
      <w:r w:rsidRPr="009C0806">
        <w:rPr>
          <w:rFonts w:ascii="Times New Roman" w:hAnsi="Times New Roman" w:cs="Times New Roman"/>
        </w:rPr>
        <w:t>Jefe de contabilidad</w:t>
      </w:r>
    </w:p>
    <w:p w14:paraId="66FE8F03" w14:textId="1C029CBA" w:rsidR="004826F4" w:rsidRPr="009C0806" w:rsidRDefault="004826F4" w:rsidP="00A61B78">
      <w:pPr>
        <w:pStyle w:val="Prrafodelista"/>
        <w:numPr>
          <w:ilvl w:val="0"/>
          <w:numId w:val="71"/>
        </w:numPr>
        <w:suppressAutoHyphens w:val="0"/>
        <w:spacing w:after="0" w:line="240" w:lineRule="auto"/>
        <w:contextualSpacing/>
        <w:textAlignment w:val="auto"/>
        <w:rPr>
          <w:rFonts w:ascii="Times New Roman" w:hAnsi="Times New Roman" w:cs="Times New Roman"/>
          <w:b/>
          <w:bCs/>
        </w:rPr>
      </w:pPr>
      <w:r w:rsidRPr="009C0806">
        <w:rPr>
          <w:rFonts w:ascii="Times New Roman" w:hAnsi="Times New Roman" w:cs="Times New Roman"/>
          <w:b/>
          <w:bCs/>
        </w:rPr>
        <w:lastRenderedPageBreak/>
        <w:t>DESCRIPCION Y ANALISIS DE CARGOS</w:t>
      </w:r>
    </w:p>
    <w:p w14:paraId="4EC151B0" w14:textId="77777777" w:rsidR="004826F4" w:rsidRPr="009C0806" w:rsidRDefault="004826F4" w:rsidP="004826F4">
      <w:pPr>
        <w:rPr>
          <w:rFonts w:ascii="Times New Roman" w:hAnsi="Times New Roman" w:cs="Times New Roman"/>
        </w:rPr>
      </w:pPr>
    </w:p>
    <w:p w14:paraId="6967A07B" w14:textId="7FC4A05D" w:rsidR="004826F4" w:rsidRPr="009C0806" w:rsidRDefault="002370B1" w:rsidP="004826F4">
      <w:pPr>
        <w:rPr>
          <w:rFonts w:ascii="Times New Roman" w:hAnsi="Times New Roman" w:cs="Times New Roman"/>
          <w:b/>
          <w:bCs/>
        </w:rPr>
      </w:pPr>
      <w:r w:rsidRPr="009C0806">
        <w:rPr>
          <w:rFonts w:ascii="Times New Roman" w:hAnsi="Times New Roman" w:cs="Times New Roman"/>
          <w:b/>
          <w:bCs/>
        </w:rPr>
        <w:t>Representante legal</w:t>
      </w:r>
      <w:r w:rsidR="00A61B78" w:rsidRPr="009C0806">
        <w:rPr>
          <w:rFonts w:ascii="Times New Roman" w:hAnsi="Times New Roman" w:cs="Times New Roman"/>
          <w:b/>
          <w:bCs/>
        </w:rPr>
        <w:t>:</w:t>
      </w:r>
    </w:p>
    <w:p w14:paraId="47847CD4" w14:textId="77777777" w:rsidR="004826F4" w:rsidRPr="009C0806" w:rsidRDefault="004826F4" w:rsidP="0097482D">
      <w:pPr>
        <w:rPr>
          <w:rFonts w:ascii="Times New Roman" w:hAnsi="Times New Roman" w:cs="Times New Roman"/>
        </w:rPr>
      </w:pPr>
    </w:p>
    <w:tbl>
      <w:tblPr>
        <w:tblW w:w="10354" w:type="dxa"/>
        <w:jc w:val="center"/>
        <w:tblLayout w:type="fixed"/>
        <w:tblLook w:val="0000" w:firstRow="0" w:lastRow="0" w:firstColumn="0" w:lastColumn="0" w:noHBand="0" w:noVBand="0"/>
      </w:tblPr>
      <w:tblGrid>
        <w:gridCol w:w="3734"/>
        <w:gridCol w:w="2415"/>
        <w:gridCol w:w="4205"/>
      </w:tblGrid>
      <w:tr w:rsidR="004826F4" w:rsidRPr="009C0806" w14:paraId="1479A475" w14:textId="77777777" w:rsidTr="005B6CF3">
        <w:trPr>
          <w:trHeight w:val="371"/>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40B5AB4E" w14:textId="094E4257" w:rsidR="004826F4" w:rsidRPr="009C0806" w:rsidRDefault="004826F4" w:rsidP="00A61B78">
            <w:pPr>
              <w:pStyle w:val="Prrafodelista"/>
              <w:rPr>
                <w:rFonts w:ascii="Times New Roman" w:hAnsi="Times New Roman" w:cs="Times New Roman"/>
                <w:b/>
              </w:rPr>
            </w:pPr>
            <w:r w:rsidRPr="009C0806">
              <w:rPr>
                <w:rFonts w:ascii="Times New Roman" w:hAnsi="Times New Roman" w:cs="Times New Roman"/>
                <w:b/>
              </w:rPr>
              <w:t xml:space="preserve">NOMBRE DEL CARGO: </w:t>
            </w:r>
            <w:r w:rsidR="002370B1" w:rsidRPr="009C0806">
              <w:rPr>
                <w:rFonts w:ascii="Times New Roman" w:hAnsi="Times New Roman" w:cs="Times New Roman"/>
                <w:b/>
              </w:rPr>
              <w:t>REPRESENTANTE LEGAL</w:t>
            </w:r>
          </w:p>
        </w:tc>
      </w:tr>
      <w:tr w:rsidR="004826F4" w:rsidRPr="009C0806" w14:paraId="317F8B18" w14:textId="77777777" w:rsidTr="005B6CF3">
        <w:trPr>
          <w:trHeight w:val="507"/>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19A6DD2B" w14:textId="77777777" w:rsidR="004826F4" w:rsidRPr="009C0806" w:rsidRDefault="004826F4" w:rsidP="00A61B78">
            <w:pPr>
              <w:pStyle w:val="NormalWeb"/>
            </w:pPr>
            <w:r w:rsidRPr="009C0806">
              <w:rPr>
                <w:b/>
                <w:lang w:val="es-ES"/>
              </w:rPr>
              <w:t xml:space="preserve">OBJETIVO GENERAL: </w:t>
            </w:r>
            <w:r w:rsidRPr="009C0806">
              <w:t>Garantizar la gestión estratégica, operativa y administrativa de la Fundación, enfocándose en el bienestar integral de los adultos mayores, la sostenibilidad económica y el cumplimiento de los objetivos institucionales, liderando equipos de trabajo y promoviendo programas de impacto social.</w:t>
            </w:r>
          </w:p>
        </w:tc>
      </w:tr>
      <w:tr w:rsidR="004826F4" w:rsidRPr="009C0806" w14:paraId="1D438731"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0507F4B5" w14:textId="77777777" w:rsidR="004826F4" w:rsidRPr="009C0806" w:rsidRDefault="004826F4" w:rsidP="00A61B78">
            <w:pPr>
              <w:pStyle w:val="Prrafodelista"/>
              <w:rPr>
                <w:rFonts w:ascii="Times New Roman" w:hAnsi="Times New Roman" w:cs="Times New Roman"/>
              </w:rPr>
            </w:pPr>
            <w:r w:rsidRPr="009C0806">
              <w:rPr>
                <w:rFonts w:ascii="Times New Roman" w:hAnsi="Times New Roman" w:cs="Times New Roman"/>
                <w:b/>
              </w:rPr>
              <w:t xml:space="preserve">CARGO JEFE INMEDIATO: </w:t>
            </w:r>
            <w:r w:rsidRPr="009C0806">
              <w:rPr>
                <w:rFonts w:ascii="Times New Roman" w:hAnsi="Times New Roman" w:cs="Times New Roman"/>
              </w:rPr>
              <w:t>Junta directiva</w:t>
            </w:r>
          </w:p>
        </w:tc>
      </w:tr>
      <w:tr w:rsidR="004826F4" w:rsidRPr="009C0806" w14:paraId="7B6ED3E8"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42A6288F" w14:textId="77777777" w:rsidR="004826F4" w:rsidRPr="009C0806" w:rsidRDefault="004826F4" w:rsidP="00A61B78">
            <w:pPr>
              <w:pStyle w:val="NormalWeb"/>
            </w:pPr>
            <w:r w:rsidRPr="009C0806">
              <w:rPr>
                <w:b/>
                <w:lang w:val="es-ES"/>
              </w:rPr>
              <w:t xml:space="preserve">EXPERIENCIA LABORAL:  </w:t>
            </w:r>
            <w:r w:rsidRPr="009C0806">
              <w:t>Mínimo 5 años de experiencia en cargos directivos, preferiblemente en organizaciones sin fines de lucro, proyectos sociales o en el sector de cuidado y atención a adultos mayores.</w:t>
            </w:r>
          </w:p>
        </w:tc>
      </w:tr>
      <w:tr w:rsidR="004826F4" w:rsidRPr="009C0806" w14:paraId="3A14948A"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65C462F1" w14:textId="77777777" w:rsidR="004826F4" w:rsidRPr="009C0806" w:rsidRDefault="004826F4" w:rsidP="00A61B78">
            <w:pPr>
              <w:pStyle w:val="Prrafodelista"/>
              <w:rPr>
                <w:rFonts w:ascii="Times New Roman" w:hAnsi="Times New Roman" w:cs="Times New Roman"/>
                <w:b/>
              </w:rPr>
            </w:pPr>
            <w:r w:rsidRPr="009C0806">
              <w:rPr>
                <w:rFonts w:ascii="Times New Roman" w:hAnsi="Times New Roman" w:cs="Times New Roman"/>
                <w:b/>
              </w:rPr>
              <w:t>CONOCIMIENTO Y HABILIDADES REQUERIDAS</w:t>
            </w:r>
          </w:p>
        </w:tc>
      </w:tr>
      <w:tr w:rsidR="004826F4" w:rsidRPr="009C0806" w14:paraId="1A1B5B12" w14:textId="77777777" w:rsidTr="005B6CF3">
        <w:trPr>
          <w:jc w:val="center"/>
        </w:trPr>
        <w:tc>
          <w:tcPr>
            <w:tcW w:w="6149" w:type="dxa"/>
            <w:gridSpan w:val="2"/>
            <w:tcBorders>
              <w:top w:val="single" w:sz="4" w:space="0" w:color="000000"/>
              <w:left w:val="single" w:sz="4" w:space="0" w:color="000000"/>
              <w:bottom w:val="single" w:sz="4" w:space="0" w:color="000000"/>
            </w:tcBorders>
          </w:tcPr>
          <w:p w14:paraId="42933592" w14:textId="77777777" w:rsidR="004826F4" w:rsidRPr="009C0806" w:rsidRDefault="004826F4" w:rsidP="00A61B78">
            <w:pPr>
              <w:pStyle w:val="NormalWeb"/>
            </w:pPr>
            <w:r w:rsidRPr="009C0806">
              <w:rPr>
                <w:b/>
                <w:lang w:val="es-ES"/>
              </w:rPr>
              <w:t xml:space="preserve">EDUCACIÒN: </w:t>
            </w:r>
            <w:r w:rsidRPr="009C0806">
              <w:t>Título profesional en Administración de Empresas, Trabajo Social, Gestión de Proyectos o carreras afines. Deseable posgrado en Gestión Social, Gerencia o similares.</w:t>
            </w:r>
          </w:p>
        </w:tc>
        <w:tc>
          <w:tcPr>
            <w:tcW w:w="4205" w:type="dxa"/>
            <w:tcBorders>
              <w:top w:val="single" w:sz="4" w:space="0" w:color="000000"/>
              <w:left w:val="single" w:sz="4" w:space="0" w:color="000000"/>
              <w:bottom w:val="single" w:sz="4" w:space="0" w:color="000000"/>
              <w:right w:val="single" w:sz="4" w:space="0" w:color="000000"/>
            </w:tcBorders>
            <w:tcMar>
              <w:left w:w="10" w:type="dxa"/>
              <w:right w:w="10" w:type="dxa"/>
            </w:tcMar>
          </w:tcPr>
          <w:p w14:paraId="247AE7CD" w14:textId="77777777" w:rsidR="004826F4" w:rsidRPr="009C0806" w:rsidRDefault="004826F4" w:rsidP="00A61B78">
            <w:pPr>
              <w:pStyle w:val="Prrafodelista"/>
              <w:rPr>
                <w:rFonts w:ascii="Times New Roman" w:hAnsi="Times New Roman" w:cs="Times New Roman"/>
              </w:rPr>
            </w:pPr>
            <w:r w:rsidRPr="009C0806">
              <w:rPr>
                <w:rFonts w:ascii="Times New Roman" w:hAnsi="Times New Roman" w:cs="Times New Roman"/>
                <w:b/>
              </w:rPr>
              <w:t xml:space="preserve">ENTRENAMIENTO: </w:t>
            </w:r>
            <w:r w:rsidRPr="009C0806">
              <w:rPr>
                <w:rFonts w:ascii="Times New Roman" w:hAnsi="Times New Roman" w:cs="Times New Roman"/>
              </w:rPr>
              <w:t>3 meses</w:t>
            </w:r>
          </w:p>
        </w:tc>
      </w:tr>
      <w:tr w:rsidR="004826F4" w:rsidRPr="009C0806" w14:paraId="53EAF8A7"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268192D7" w14:textId="77777777" w:rsidR="004826F4" w:rsidRPr="009C0806" w:rsidRDefault="004826F4" w:rsidP="00A61B78">
            <w:pPr>
              <w:pStyle w:val="NormalWeb"/>
            </w:pPr>
            <w:r w:rsidRPr="009C0806">
              <w:rPr>
                <w:b/>
                <w:lang w:val="es-ES"/>
              </w:rPr>
              <w:t xml:space="preserve">FORMACION: </w:t>
            </w:r>
            <w:r w:rsidRPr="009C0806">
              <w:t>Cursos en liderazgo, planeación estratégica, gestión de recursos humanos y financieros, y manejo de herramientas tecnológicas.</w:t>
            </w:r>
          </w:p>
        </w:tc>
      </w:tr>
      <w:tr w:rsidR="004826F4" w:rsidRPr="009C0806" w14:paraId="17341082"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7852017F" w14:textId="77777777" w:rsidR="004826F4" w:rsidRPr="009C0806" w:rsidRDefault="004826F4" w:rsidP="00A61B78">
            <w:pPr>
              <w:pStyle w:val="NormalWeb"/>
            </w:pPr>
            <w:r w:rsidRPr="009C0806">
              <w:rPr>
                <w:b/>
                <w:lang w:val="es-ES"/>
              </w:rPr>
              <w:t>HABILIDADES</w:t>
            </w:r>
            <w:r w:rsidRPr="009C0806">
              <w:rPr>
                <w:lang w:val="es-ES"/>
              </w:rPr>
              <w:t xml:space="preserve">: </w:t>
            </w:r>
          </w:p>
          <w:p w14:paraId="7D105560" w14:textId="77777777" w:rsidR="004826F4" w:rsidRPr="009C0806" w:rsidRDefault="004826F4" w:rsidP="00A61B78">
            <w:pPr>
              <w:pStyle w:val="NormalWeb"/>
              <w:numPr>
                <w:ilvl w:val="0"/>
                <w:numId w:val="73"/>
              </w:numPr>
            </w:pPr>
            <w:r w:rsidRPr="009C0806">
              <w:t>Liderazgo y toma de decisiones.</w:t>
            </w:r>
          </w:p>
          <w:p w14:paraId="76A847F8" w14:textId="77777777" w:rsidR="004826F4" w:rsidRPr="009C0806" w:rsidRDefault="004826F4" w:rsidP="00A61B78">
            <w:pPr>
              <w:pStyle w:val="NormalWeb"/>
              <w:numPr>
                <w:ilvl w:val="0"/>
                <w:numId w:val="73"/>
              </w:numPr>
            </w:pPr>
            <w:r w:rsidRPr="009C0806">
              <w:t>Habilidad para planificar, organizar y coordinar.</w:t>
            </w:r>
          </w:p>
          <w:p w14:paraId="30DDFE4A" w14:textId="77777777" w:rsidR="004826F4" w:rsidRPr="009C0806" w:rsidRDefault="004826F4" w:rsidP="00A61B78">
            <w:pPr>
              <w:pStyle w:val="NormalWeb"/>
              <w:numPr>
                <w:ilvl w:val="0"/>
                <w:numId w:val="73"/>
              </w:numPr>
            </w:pPr>
            <w:r w:rsidRPr="009C0806">
              <w:t>Excelente comunicación verbal y escrita.</w:t>
            </w:r>
          </w:p>
          <w:p w14:paraId="4F7126D6" w14:textId="77777777" w:rsidR="004826F4" w:rsidRPr="009C0806" w:rsidRDefault="004826F4" w:rsidP="00A61B78">
            <w:pPr>
              <w:pStyle w:val="NormalWeb"/>
              <w:numPr>
                <w:ilvl w:val="0"/>
                <w:numId w:val="73"/>
              </w:numPr>
            </w:pPr>
            <w:r w:rsidRPr="009C0806">
              <w:t>Capacidad para gestionar conflictos y resolver problemas.</w:t>
            </w:r>
          </w:p>
          <w:p w14:paraId="42EBC44C" w14:textId="77777777" w:rsidR="004826F4" w:rsidRPr="009C0806" w:rsidRDefault="004826F4" w:rsidP="00A61B78">
            <w:pPr>
              <w:pStyle w:val="NormalWeb"/>
              <w:numPr>
                <w:ilvl w:val="0"/>
                <w:numId w:val="73"/>
              </w:numPr>
            </w:pPr>
            <w:r w:rsidRPr="009C0806">
              <w:t>Empatía y compromiso social.</w:t>
            </w:r>
          </w:p>
          <w:p w14:paraId="69D6684E" w14:textId="77777777" w:rsidR="004826F4" w:rsidRPr="009C0806" w:rsidRDefault="004826F4" w:rsidP="00A61B78">
            <w:pPr>
              <w:pStyle w:val="NormalWeb"/>
              <w:numPr>
                <w:ilvl w:val="0"/>
                <w:numId w:val="73"/>
              </w:numPr>
            </w:pPr>
            <w:r w:rsidRPr="009C0806">
              <w:t>Orientación al logro de resultados y capacidad de trabajo bajo presión.</w:t>
            </w:r>
          </w:p>
          <w:p w14:paraId="616C6A3A" w14:textId="77777777" w:rsidR="004826F4" w:rsidRPr="009C0806" w:rsidRDefault="004826F4" w:rsidP="00A61B78">
            <w:pPr>
              <w:pStyle w:val="Prrafodelista"/>
              <w:rPr>
                <w:rFonts w:ascii="Times New Roman" w:hAnsi="Times New Roman" w:cs="Times New Roman"/>
              </w:rPr>
            </w:pPr>
          </w:p>
        </w:tc>
      </w:tr>
      <w:tr w:rsidR="004826F4" w:rsidRPr="009C0806" w14:paraId="412C5144"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436A121C" w14:textId="77777777" w:rsidR="004826F4" w:rsidRPr="009C0806" w:rsidRDefault="004826F4" w:rsidP="00A61B78">
            <w:pPr>
              <w:pStyle w:val="Prrafodelista"/>
              <w:rPr>
                <w:rFonts w:ascii="Times New Roman" w:hAnsi="Times New Roman" w:cs="Times New Roman"/>
                <w:b/>
              </w:rPr>
            </w:pPr>
            <w:r w:rsidRPr="009C0806">
              <w:rPr>
                <w:rFonts w:ascii="Times New Roman" w:hAnsi="Times New Roman" w:cs="Times New Roman"/>
                <w:b/>
              </w:rPr>
              <w:lastRenderedPageBreak/>
              <w:t>FUNCIONES</w:t>
            </w:r>
          </w:p>
          <w:p w14:paraId="57458F91" w14:textId="77777777" w:rsidR="004826F4" w:rsidRPr="009C0806" w:rsidRDefault="004826F4" w:rsidP="00A61B78">
            <w:pPr>
              <w:pStyle w:val="NormalWeb"/>
              <w:numPr>
                <w:ilvl w:val="0"/>
                <w:numId w:val="74"/>
              </w:numPr>
            </w:pPr>
            <w:r w:rsidRPr="009C0806">
              <w:t>Diseñar e implementar el plan estratégico y operativo de la Fundación.</w:t>
            </w:r>
          </w:p>
          <w:p w14:paraId="22A18DE3" w14:textId="77777777" w:rsidR="004826F4" w:rsidRPr="009C0806" w:rsidRDefault="004826F4" w:rsidP="00A61B78">
            <w:pPr>
              <w:pStyle w:val="NormalWeb"/>
              <w:numPr>
                <w:ilvl w:val="0"/>
                <w:numId w:val="74"/>
              </w:numPr>
            </w:pPr>
            <w:r w:rsidRPr="009C0806">
              <w:t>Supervisar el desarrollo de programas y actividades enfocadas en el bienestar de los adultos mayores.</w:t>
            </w:r>
          </w:p>
          <w:p w14:paraId="2ACCF9A2" w14:textId="77777777" w:rsidR="004826F4" w:rsidRPr="009C0806" w:rsidRDefault="004826F4" w:rsidP="00A61B78">
            <w:pPr>
              <w:pStyle w:val="NormalWeb"/>
              <w:numPr>
                <w:ilvl w:val="0"/>
                <w:numId w:val="74"/>
              </w:numPr>
            </w:pPr>
            <w:r w:rsidRPr="009C0806">
              <w:t>Gestionar los recursos financieros, humanos y materiales de la Fundación.</w:t>
            </w:r>
          </w:p>
          <w:p w14:paraId="14919039" w14:textId="77777777" w:rsidR="004826F4" w:rsidRPr="009C0806" w:rsidRDefault="004826F4" w:rsidP="00A61B78">
            <w:pPr>
              <w:pStyle w:val="NormalWeb"/>
              <w:numPr>
                <w:ilvl w:val="0"/>
                <w:numId w:val="74"/>
              </w:numPr>
            </w:pPr>
            <w:r w:rsidRPr="009C0806">
              <w:t>Representar a la Fundación ante entidades gubernamentales, socios y otras organizaciones.</w:t>
            </w:r>
          </w:p>
          <w:p w14:paraId="2F56A26A" w14:textId="77777777" w:rsidR="004826F4" w:rsidRPr="009C0806" w:rsidRDefault="004826F4" w:rsidP="00A61B78">
            <w:pPr>
              <w:pStyle w:val="NormalWeb"/>
              <w:numPr>
                <w:ilvl w:val="0"/>
                <w:numId w:val="74"/>
              </w:numPr>
            </w:pPr>
            <w:r w:rsidRPr="009C0806">
              <w:t>Coordinar el trabajo de los equipos y promover un ambiente laboral positivo.</w:t>
            </w:r>
          </w:p>
          <w:p w14:paraId="29A18FD4" w14:textId="77777777" w:rsidR="004826F4" w:rsidRPr="009C0806" w:rsidRDefault="004826F4" w:rsidP="00A61B78">
            <w:pPr>
              <w:pStyle w:val="NormalWeb"/>
              <w:numPr>
                <w:ilvl w:val="0"/>
                <w:numId w:val="74"/>
              </w:numPr>
            </w:pPr>
            <w:r w:rsidRPr="009C0806">
              <w:t>Elaborar y presentar informes de gestión y resultados a la Junta Directiva.</w:t>
            </w:r>
          </w:p>
          <w:p w14:paraId="36179142" w14:textId="77777777" w:rsidR="004826F4" w:rsidRPr="009C0806" w:rsidRDefault="004826F4" w:rsidP="00A61B78">
            <w:pPr>
              <w:pStyle w:val="NormalWeb"/>
              <w:numPr>
                <w:ilvl w:val="0"/>
                <w:numId w:val="74"/>
              </w:numPr>
            </w:pPr>
            <w:r w:rsidRPr="009C0806">
              <w:t>Asegurar el cumplimiento de las normativas legales y reglamentarias aplicables.</w:t>
            </w:r>
          </w:p>
        </w:tc>
      </w:tr>
      <w:tr w:rsidR="004826F4" w:rsidRPr="009C0806" w14:paraId="2FB4AB42"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5C3671B2" w14:textId="77777777" w:rsidR="004826F4" w:rsidRPr="009C0806" w:rsidRDefault="004826F4" w:rsidP="00A61B78">
            <w:pPr>
              <w:pStyle w:val="Prrafodelista"/>
              <w:rPr>
                <w:rFonts w:ascii="Times New Roman" w:hAnsi="Times New Roman" w:cs="Times New Roman"/>
                <w:b/>
              </w:rPr>
            </w:pPr>
            <w:r w:rsidRPr="009C0806">
              <w:rPr>
                <w:rFonts w:ascii="Times New Roman" w:hAnsi="Times New Roman" w:cs="Times New Roman"/>
                <w:b/>
              </w:rPr>
              <w:t>RESPONSABILIDADES</w:t>
            </w:r>
          </w:p>
        </w:tc>
      </w:tr>
      <w:tr w:rsidR="004826F4" w:rsidRPr="009C0806" w14:paraId="3AF2B980"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411AC48A" w14:textId="77777777" w:rsidR="004826F4" w:rsidRPr="009C0806" w:rsidRDefault="004826F4" w:rsidP="00A61B78">
            <w:pPr>
              <w:pStyle w:val="NormalWeb"/>
            </w:pPr>
            <w:r w:rsidRPr="009C0806">
              <w:rPr>
                <w:b/>
                <w:lang w:val="es-ES"/>
              </w:rPr>
              <w:t>Materiales, herramientas y equipo de trabajo:</w:t>
            </w:r>
            <w:r w:rsidRPr="009C0806">
              <w:rPr>
                <w:lang w:val="es-ES"/>
              </w:rPr>
              <w:t xml:space="preserve"> </w:t>
            </w:r>
            <w:r w:rsidRPr="009C0806">
              <w:t>Garantizar el correcto uso y mantenimiento de los bienes y equipos de la Fundación.</w:t>
            </w:r>
          </w:p>
        </w:tc>
      </w:tr>
      <w:tr w:rsidR="004826F4" w:rsidRPr="009C0806" w14:paraId="37E451FD"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0CC33566" w14:textId="77777777" w:rsidR="004826F4" w:rsidRPr="009C0806" w:rsidRDefault="004826F4" w:rsidP="00A61B78">
            <w:pPr>
              <w:pStyle w:val="NormalWeb"/>
            </w:pPr>
            <w:r w:rsidRPr="009C0806">
              <w:rPr>
                <w:b/>
                <w:lang w:val="es-ES"/>
              </w:rPr>
              <w:t xml:space="preserve">Dinero, documentos o facturas: </w:t>
            </w:r>
            <w:r w:rsidRPr="009C0806">
              <w:t>Administrar los recursos financieros y supervisar la elaboración de presupuestos y estados financieros. Asegurar la custodia y manejo adecuado de documentos, registros y facturas.</w:t>
            </w:r>
          </w:p>
        </w:tc>
      </w:tr>
      <w:tr w:rsidR="004826F4" w:rsidRPr="009C0806" w14:paraId="630530CE"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4D2A18C6" w14:textId="77777777" w:rsidR="004826F4" w:rsidRPr="009C0806" w:rsidRDefault="004826F4" w:rsidP="00A61B78">
            <w:pPr>
              <w:pStyle w:val="NormalWeb"/>
            </w:pPr>
            <w:r w:rsidRPr="009C0806">
              <w:rPr>
                <w:b/>
                <w:lang w:val="es-ES"/>
              </w:rPr>
              <w:t xml:space="preserve">Supervisión de personal: </w:t>
            </w:r>
            <w:r w:rsidRPr="009C0806">
              <w:t>Liderar, supervisar y evaluar al equipo de trabajo de la Fundación.</w:t>
            </w:r>
          </w:p>
        </w:tc>
      </w:tr>
      <w:tr w:rsidR="004826F4" w:rsidRPr="009C0806" w14:paraId="5CF1EE77"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592E369C" w14:textId="77777777" w:rsidR="004826F4" w:rsidRPr="009C0806" w:rsidRDefault="004826F4" w:rsidP="00A61B78">
            <w:pPr>
              <w:pStyle w:val="NormalWeb"/>
            </w:pPr>
            <w:r w:rsidRPr="009C0806">
              <w:rPr>
                <w:b/>
                <w:lang w:val="es-ES"/>
              </w:rPr>
              <w:t>Información:</w:t>
            </w:r>
            <w:r w:rsidRPr="009C0806">
              <w:rPr>
                <w:lang w:val="es-ES"/>
              </w:rPr>
              <w:t xml:space="preserve"> </w:t>
            </w:r>
            <w:r w:rsidRPr="009C0806">
              <w:t>Manejar con confidencialidad y seguridad la información institucional y de los beneficiarios.</w:t>
            </w:r>
          </w:p>
        </w:tc>
      </w:tr>
      <w:tr w:rsidR="004826F4" w:rsidRPr="009C0806" w14:paraId="2BE474B2"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4856255E" w14:textId="77777777" w:rsidR="004826F4" w:rsidRPr="009C0806" w:rsidRDefault="004826F4" w:rsidP="00A61B78">
            <w:pPr>
              <w:pStyle w:val="Prrafodelista"/>
              <w:rPr>
                <w:rFonts w:ascii="Times New Roman" w:hAnsi="Times New Roman" w:cs="Times New Roman"/>
                <w:b/>
              </w:rPr>
            </w:pPr>
            <w:r w:rsidRPr="009C0806">
              <w:rPr>
                <w:rFonts w:ascii="Times New Roman" w:hAnsi="Times New Roman" w:cs="Times New Roman"/>
                <w:b/>
              </w:rPr>
              <w:t>CONDICIONES DEL TRABAJO</w:t>
            </w:r>
          </w:p>
        </w:tc>
      </w:tr>
      <w:tr w:rsidR="004826F4" w:rsidRPr="009C0806" w14:paraId="4D562DDE" w14:textId="77777777" w:rsidTr="005B6CF3">
        <w:trPr>
          <w:jc w:val="center"/>
        </w:trPr>
        <w:tc>
          <w:tcPr>
            <w:tcW w:w="3734" w:type="dxa"/>
            <w:tcBorders>
              <w:top w:val="single" w:sz="4" w:space="0" w:color="000000"/>
              <w:left w:val="single" w:sz="4" w:space="0" w:color="000000"/>
              <w:bottom w:val="single" w:sz="4" w:space="0" w:color="000000"/>
            </w:tcBorders>
            <w:vAlign w:val="center"/>
          </w:tcPr>
          <w:p w14:paraId="765D9991" w14:textId="77777777" w:rsidR="004826F4" w:rsidRPr="009C0806" w:rsidRDefault="004826F4" w:rsidP="00A61B78">
            <w:pPr>
              <w:pStyle w:val="Prrafodelista"/>
              <w:rPr>
                <w:rFonts w:ascii="Times New Roman" w:hAnsi="Times New Roman" w:cs="Times New Roman"/>
                <w:b/>
              </w:rPr>
            </w:pPr>
            <w:r w:rsidRPr="009C0806">
              <w:rPr>
                <w:rFonts w:ascii="Times New Roman" w:hAnsi="Times New Roman" w:cs="Times New Roman"/>
                <w:b/>
              </w:rPr>
              <w:t>Ambiente de trabajo</w:t>
            </w:r>
          </w:p>
        </w:tc>
        <w:tc>
          <w:tcPr>
            <w:tcW w:w="6620" w:type="dxa"/>
            <w:gridSpan w:val="2"/>
            <w:tcBorders>
              <w:top w:val="single" w:sz="4" w:space="0" w:color="000000"/>
              <w:left w:val="single" w:sz="4" w:space="0" w:color="000000"/>
              <w:bottom w:val="single" w:sz="4" w:space="0" w:color="000000"/>
              <w:right w:val="single" w:sz="4" w:space="0" w:color="000000"/>
            </w:tcBorders>
            <w:tcMar>
              <w:left w:w="10" w:type="dxa"/>
              <w:right w:w="10" w:type="dxa"/>
            </w:tcMar>
          </w:tcPr>
          <w:p w14:paraId="7FD945C2" w14:textId="77777777" w:rsidR="004826F4" w:rsidRPr="009C0806" w:rsidRDefault="004826F4" w:rsidP="00A61B78">
            <w:pPr>
              <w:pStyle w:val="NormalWeb"/>
            </w:pPr>
            <w:r w:rsidRPr="009C0806">
              <w:t>Oficinas de la Fundación con visitas frecuentes a los espacios donde se desarrollan las actividades con los adultos mayores.</w:t>
            </w:r>
          </w:p>
        </w:tc>
      </w:tr>
      <w:tr w:rsidR="004826F4" w:rsidRPr="009C0806" w14:paraId="63F6E39D" w14:textId="77777777" w:rsidTr="005B6CF3">
        <w:trPr>
          <w:jc w:val="center"/>
        </w:trPr>
        <w:tc>
          <w:tcPr>
            <w:tcW w:w="3734" w:type="dxa"/>
            <w:tcBorders>
              <w:top w:val="single" w:sz="4" w:space="0" w:color="000000"/>
              <w:left w:val="single" w:sz="4" w:space="0" w:color="000000"/>
              <w:bottom w:val="single" w:sz="4" w:space="0" w:color="000000"/>
            </w:tcBorders>
            <w:vAlign w:val="center"/>
          </w:tcPr>
          <w:p w14:paraId="7E2A8A5E" w14:textId="77777777" w:rsidR="004826F4" w:rsidRPr="009C0806" w:rsidRDefault="004826F4" w:rsidP="00A61B78">
            <w:pPr>
              <w:pStyle w:val="Prrafodelista"/>
              <w:rPr>
                <w:rFonts w:ascii="Times New Roman" w:hAnsi="Times New Roman" w:cs="Times New Roman"/>
                <w:b/>
              </w:rPr>
            </w:pPr>
            <w:r w:rsidRPr="009C0806">
              <w:rPr>
                <w:rFonts w:ascii="Times New Roman" w:hAnsi="Times New Roman" w:cs="Times New Roman"/>
                <w:b/>
              </w:rPr>
              <w:t xml:space="preserve">Peligros y riesgos </w:t>
            </w:r>
          </w:p>
        </w:tc>
        <w:tc>
          <w:tcPr>
            <w:tcW w:w="6620" w:type="dxa"/>
            <w:gridSpan w:val="2"/>
            <w:tcBorders>
              <w:top w:val="single" w:sz="4" w:space="0" w:color="000000"/>
              <w:left w:val="single" w:sz="4" w:space="0" w:color="000000"/>
              <w:bottom w:val="single" w:sz="4" w:space="0" w:color="000000"/>
              <w:right w:val="single" w:sz="4" w:space="0" w:color="000000"/>
            </w:tcBorders>
            <w:tcMar>
              <w:left w:w="10" w:type="dxa"/>
              <w:right w:w="10" w:type="dxa"/>
            </w:tcMar>
          </w:tcPr>
          <w:p w14:paraId="410B277E" w14:textId="77777777" w:rsidR="004826F4" w:rsidRPr="009C0806" w:rsidRDefault="004826F4" w:rsidP="00A61B78">
            <w:pPr>
              <w:pStyle w:val="NormalWeb"/>
            </w:pPr>
            <w:r w:rsidRPr="009C0806">
              <w:t>Exposición a situaciones de estrés debido a la naturaleza de la población atendida y las exigencias propias del cargo; riesgos comunes asociados al trabajo de oficina, como lesiones por movimientos repetitivos o fatiga visual.</w:t>
            </w:r>
          </w:p>
        </w:tc>
      </w:tr>
    </w:tbl>
    <w:p w14:paraId="1186EBE2" w14:textId="77777777" w:rsidR="004826F4" w:rsidRPr="009C0806" w:rsidRDefault="004826F4" w:rsidP="00A61B78">
      <w:pPr>
        <w:rPr>
          <w:rFonts w:ascii="Times New Roman" w:hAnsi="Times New Roman" w:cs="Times New Roman"/>
        </w:rPr>
      </w:pPr>
    </w:p>
    <w:p w14:paraId="0013FB85" w14:textId="04D0F9EE" w:rsidR="004826F4" w:rsidRPr="009C0806" w:rsidRDefault="004826F4" w:rsidP="004826F4">
      <w:pPr>
        <w:rPr>
          <w:rFonts w:ascii="Times New Roman" w:hAnsi="Times New Roman" w:cs="Times New Roman"/>
          <w:b/>
          <w:bCs/>
        </w:rPr>
      </w:pPr>
      <w:r w:rsidRPr="009C0806">
        <w:rPr>
          <w:rFonts w:ascii="Times New Roman" w:hAnsi="Times New Roman" w:cs="Times New Roman"/>
          <w:b/>
          <w:bCs/>
        </w:rPr>
        <w:t>COORDINADOR DE SEDE</w:t>
      </w:r>
      <w:r w:rsidR="00A61B78" w:rsidRPr="009C0806">
        <w:rPr>
          <w:rFonts w:ascii="Times New Roman" w:hAnsi="Times New Roman" w:cs="Times New Roman"/>
          <w:b/>
          <w:bCs/>
        </w:rPr>
        <w:t>:</w:t>
      </w:r>
    </w:p>
    <w:p w14:paraId="19A4DC8F" w14:textId="77777777" w:rsidR="004826F4" w:rsidRPr="009C0806" w:rsidRDefault="004826F4" w:rsidP="004826F4">
      <w:pPr>
        <w:rPr>
          <w:rFonts w:ascii="Times New Roman" w:hAnsi="Times New Roman" w:cs="Times New Roman"/>
        </w:rPr>
      </w:pPr>
    </w:p>
    <w:tbl>
      <w:tblPr>
        <w:tblW w:w="10354" w:type="dxa"/>
        <w:jc w:val="center"/>
        <w:tblLayout w:type="fixed"/>
        <w:tblLook w:val="0000" w:firstRow="0" w:lastRow="0" w:firstColumn="0" w:lastColumn="0" w:noHBand="0" w:noVBand="0"/>
      </w:tblPr>
      <w:tblGrid>
        <w:gridCol w:w="3734"/>
        <w:gridCol w:w="2415"/>
        <w:gridCol w:w="4205"/>
      </w:tblGrid>
      <w:tr w:rsidR="004826F4" w:rsidRPr="009C0806" w14:paraId="060659C1" w14:textId="77777777" w:rsidTr="005B6CF3">
        <w:trPr>
          <w:trHeight w:val="371"/>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64AE191D" w14:textId="77777777" w:rsidR="004826F4" w:rsidRPr="009C0806" w:rsidRDefault="004826F4" w:rsidP="00A61B78">
            <w:pPr>
              <w:pStyle w:val="Prrafodelista"/>
              <w:rPr>
                <w:rFonts w:ascii="Times New Roman" w:hAnsi="Times New Roman" w:cs="Times New Roman"/>
                <w:b/>
              </w:rPr>
            </w:pPr>
            <w:r w:rsidRPr="009C0806">
              <w:rPr>
                <w:rFonts w:ascii="Times New Roman" w:hAnsi="Times New Roman" w:cs="Times New Roman"/>
                <w:b/>
              </w:rPr>
              <w:t>NOMBRE DEL CARGO: COORDINADOR DE SEDE</w:t>
            </w:r>
          </w:p>
        </w:tc>
      </w:tr>
      <w:tr w:rsidR="004826F4" w:rsidRPr="009C0806" w14:paraId="7908B0F7" w14:textId="77777777" w:rsidTr="005B6CF3">
        <w:trPr>
          <w:trHeight w:val="507"/>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3CADF7D0" w14:textId="77777777" w:rsidR="004826F4" w:rsidRPr="009C0806" w:rsidRDefault="004826F4" w:rsidP="00A61B78">
            <w:pPr>
              <w:pStyle w:val="NormalWeb"/>
            </w:pPr>
            <w:r w:rsidRPr="009C0806">
              <w:rPr>
                <w:b/>
                <w:lang w:val="es-ES"/>
              </w:rPr>
              <w:lastRenderedPageBreak/>
              <w:t xml:space="preserve">OBJETIVO GENERAL: </w:t>
            </w:r>
            <w:r w:rsidRPr="009C0806">
              <w:t>Coordinar y supervisar las operaciones diarias de la sede, garantizando la correcta implementación de los programas y servicios dirigidos a los adultos mayores, asegurando la eficiencia en los procesos y el cumplimiento de los estándares establecidos por la Fundación.</w:t>
            </w:r>
          </w:p>
        </w:tc>
      </w:tr>
      <w:tr w:rsidR="004826F4" w:rsidRPr="009C0806" w14:paraId="26EF7345"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5D79DBBB" w14:textId="77777777" w:rsidR="004826F4" w:rsidRPr="009C0806" w:rsidRDefault="004826F4" w:rsidP="00A61B78">
            <w:pPr>
              <w:pStyle w:val="NormalWeb"/>
            </w:pPr>
            <w:r w:rsidRPr="009C0806">
              <w:rPr>
                <w:b/>
                <w:lang w:val="es-ES"/>
              </w:rPr>
              <w:t xml:space="preserve">CARGO JEFE INMEDIATO: </w:t>
            </w:r>
            <w:r w:rsidRPr="009C0806">
              <w:t>Gerente de la Fundación</w:t>
            </w:r>
          </w:p>
        </w:tc>
      </w:tr>
      <w:tr w:rsidR="004826F4" w:rsidRPr="009C0806" w14:paraId="08D585C7"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4B25EBD7" w14:textId="77777777" w:rsidR="004826F4" w:rsidRPr="009C0806" w:rsidRDefault="004826F4" w:rsidP="00A61B78">
            <w:pPr>
              <w:pStyle w:val="NormalWeb"/>
            </w:pPr>
            <w:r w:rsidRPr="009C0806">
              <w:rPr>
                <w:b/>
                <w:lang w:val="es-ES"/>
              </w:rPr>
              <w:t xml:space="preserve">EXPERIENCIA LABORAL:  </w:t>
            </w:r>
            <w:r w:rsidRPr="009C0806">
              <w:t>Mínimo 3 años de experiencia en coordinación o supervisión de operaciones en organizaciones sociales, de salud o en instituciones de atención a poblaciones vulnerables.</w:t>
            </w:r>
          </w:p>
        </w:tc>
      </w:tr>
      <w:tr w:rsidR="004826F4" w:rsidRPr="009C0806" w14:paraId="18D1E27D"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0279E1A3" w14:textId="77777777" w:rsidR="004826F4" w:rsidRPr="009C0806" w:rsidRDefault="004826F4" w:rsidP="00A61B78">
            <w:pPr>
              <w:pStyle w:val="Prrafodelista"/>
              <w:rPr>
                <w:rFonts w:ascii="Times New Roman" w:hAnsi="Times New Roman" w:cs="Times New Roman"/>
                <w:b/>
              </w:rPr>
            </w:pPr>
            <w:r w:rsidRPr="009C0806">
              <w:rPr>
                <w:rFonts w:ascii="Times New Roman" w:hAnsi="Times New Roman" w:cs="Times New Roman"/>
                <w:b/>
              </w:rPr>
              <w:t>CONOCIMIENTO Y HABILIDADES REQUERIDAS</w:t>
            </w:r>
          </w:p>
        </w:tc>
      </w:tr>
      <w:tr w:rsidR="004826F4" w:rsidRPr="009C0806" w14:paraId="22E25D55" w14:textId="77777777" w:rsidTr="005B6CF3">
        <w:trPr>
          <w:jc w:val="center"/>
        </w:trPr>
        <w:tc>
          <w:tcPr>
            <w:tcW w:w="6149" w:type="dxa"/>
            <w:gridSpan w:val="2"/>
            <w:tcBorders>
              <w:top w:val="single" w:sz="4" w:space="0" w:color="000000"/>
              <w:left w:val="single" w:sz="4" w:space="0" w:color="000000"/>
              <w:bottom w:val="single" w:sz="4" w:space="0" w:color="000000"/>
            </w:tcBorders>
          </w:tcPr>
          <w:p w14:paraId="46EA98B3" w14:textId="77777777" w:rsidR="004826F4" w:rsidRPr="009C0806" w:rsidRDefault="004826F4" w:rsidP="00A61B78">
            <w:pPr>
              <w:pStyle w:val="NormalWeb"/>
            </w:pPr>
            <w:r w:rsidRPr="009C0806">
              <w:rPr>
                <w:b/>
                <w:lang w:val="es-ES"/>
              </w:rPr>
              <w:t xml:space="preserve">EDUCACIÒN: </w:t>
            </w:r>
            <w:r w:rsidRPr="009C0806">
              <w:t>Título en Trabajo Social, Psicología, Administración de Empresas o carreras afines. Preferiblemente con especialización en Gestión Social o Gerencia de Proyectos.</w:t>
            </w:r>
          </w:p>
        </w:tc>
        <w:tc>
          <w:tcPr>
            <w:tcW w:w="4205" w:type="dxa"/>
            <w:tcBorders>
              <w:top w:val="single" w:sz="4" w:space="0" w:color="000000"/>
              <w:left w:val="single" w:sz="4" w:space="0" w:color="000000"/>
              <w:bottom w:val="single" w:sz="4" w:space="0" w:color="000000"/>
              <w:right w:val="single" w:sz="4" w:space="0" w:color="000000"/>
            </w:tcBorders>
            <w:tcMar>
              <w:left w:w="10" w:type="dxa"/>
              <w:right w:w="10" w:type="dxa"/>
            </w:tcMar>
          </w:tcPr>
          <w:p w14:paraId="30F0D9DA" w14:textId="77777777" w:rsidR="004826F4" w:rsidRPr="009C0806" w:rsidRDefault="004826F4" w:rsidP="00A61B78">
            <w:pPr>
              <w:pStyle w:val="Prrafodelista"/>
              <w:rPr>
                <w:rFonts w:ascii="Times New Roman" w:hAnsi="Times New Roman" w:cs="Times New Roman"/>
              </w:rPr>
            </w:pPr>
            <w:r w:rsidRPr="009C0806">
              <w:rPr>
                <w:rFonts w:ascii="Times New Roman" w:hAnsi="Times New Roman" w:cs="Times New Roman"/>
                <w:b/>
              </w:rPr>
              <w:t xml:space="preserve">ENTRENAMIENTO: </w:t>
            </w:r>
            <w:r w:rsidRPr="009C0806">
              <w:rPr>
                <w:rFonts w:ascii="Times New Roman" w:hAnsi="Times New Roman" w:cs="Times New Roman"/>
              </w:rPr>
              <w:t>3 meses</w:t>
            </w:r>
          </w:p>
        </w:tc>
      </w:tr>
      <w:tr w:rsidR="004826F4" w:rsidRPr="009C0806" w14:paraId="23D71622"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61235740" w14:textId="77777777" w:rsidR="004826F4" w:rsidRPr="009C0806" w:rsidRDefault="004826F4" w:rsidP="00A61B78">
            <w:pPr>
              <w:pStyle w:val="NormalWeb"/>
            </w:pPr>
            <w:r w:rsidRPr="009C0806">
              <w:rPr>
                <w:b/>
                <w:lang w:val="es-ES"/>
              </w:rPr>
              <w:t xml:space="preserve">FORMACION: </w:t>
            </w:r>
            <w:r w:rsidRPr="009C0806">
              <w:t>Capacitación en manejo de equipos de trabajo, planeación operativa y servicio al cliente.</w:t>
            </w:r>
          </w:p>
        </w:tc>
      </w:tr>
      <w:tr w:rsidR="004826F4" w:rsidRPr="009C0806" w14:paraId="329C6878"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0D78CEB3" w14:textId="77777777" w:rsidR="004826F4" w:rsidRPr="009C0806" w:rsidRDefault="004826F4" w:rsidP="00A61B78">
            <w:pPr>
              <w:pStyle w:val="NormalWeb"/>
            </w:pPr>
            <w:r w:rsidRPr="009C0806">
              <w:rPr>
                <w:b/>
                <w:lang w:val="es-ES"/>
              </w:rPr>
              <w:t>HABILIDADES</w:t>
            </w:r>
            <w:r w:rsidRPr="009C0806">
              <w:rPr>
                <w:lang w:val="es-ES"/>
              </w:rPr>
              <w:t xml:space="preserve">: </w:t>
            </w:r>
          </w:p>
          <w:p w14:paraId="6E9E7347" w14:textId="77777777" w:rsidR="004826F4" w:rsidRPr="009C0806" w:rsidRDefault="004826F4" w:rsidP="00A61B78">
            <w:pPr>
              <w:pStyle w:val="NormalWeb"/>
              <w:numPr>
                <w:ilvl w:val="0"/>
                <w:numId w:val="75"/>
              </w:numPr>
            </w:pPr>
            <w:r w:rsidRPr="009C0806">
              <w:t>Capacidad de organización y planificación.</w:t>
            </w:r>
          </w:p>
          <w:p w14:paraId="4FB96B38" w14:textId="77777777" w:rsidR="004826F4" w:rsidRPr="009C0806" w:rsidRDefault="004826F4" w:rsidP="00A61B78">
            <w:pPr>
              <w:pStyle w:val="NormalWeb"/>
              <w:numPr>
                <w:ilvl w:val="0"/>
                <w:numId w:val="75"/>
              </w:numPr>
            </w:pPr>
            <w:r w:rsidRPr="009C0806">
              <w:t>Habilidad para liderar y motivar equipos.</w:t>
            </w:r>
          </w:p>
          <w:p w14:paraId="17532A13" w14:textId="77777777" w:rsidR="004826F4" w:rsidRPr="009C0806" w:rsidRDefault="004826F4" w:rsidP="00A61B78">
            <w:pPr>
              <w:pStyle w:val="NormalWeb"/>
              <w:numPr>
                <w:ilvl w:val="0"/>
                <w:numId w:val="75"/>
              </w:numPr>
            </w:pPr>
            <w:r w:rsidRPr="009C0806">
              <w:t>Excelentes habilidades de comunicación interpersonal.</w:t>
            </w:r>
          </w:p>
          <w:p w14:paraId="6C81CF80" w14:textId="77777777" w:rsidR="004826F4" w:rsidRPr="009C0806" w:rsidRDefault="004826F4" w:rsidP="00A61B78">
            <w:pPr>
              <w:pStyle w:val="NormalWeb"/>
              <w:numPr>
                <w:ilvl w:val="0"/>
                <w:numId w:val="75"/>
              </w:numPr>
            </w:pPr>
            <w:r w:rsidRPr="009C0806">
              <w:t>Resolución de conflictos y toma de decisiones.</w:t>
            </w:r>
          </w:p>
          <w:p w14:paraId="4B024EF8" w14:textId="77777777" w:rsidR="004826F4" w:rsidRPr="009C0806" w:rsidRDefault="004826F4" w:rsidP="00A61B78">
            <w:pPr>
              <w:pStyle w:val="NormalWeb"/>
              <w:numPr>
                <w:ilvl w:val="0"/>
                <w:numId w:val="75"/>
              </w:numPr>
            </w:pPr>
            <w:r w:rsidRPr="009C0806">
              <w:t>Orientación al cliente y empatía.</w:t>
            </w:r>
          </w:p>
        </w:tc>
      </w:tr>
      <w:tr w:rsidR="004826F4" w:rsidRPr="009C0806" w14:paraId="6DF21A9A"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35609E68" w14:textId="77777777" w:rsidR="004826F4" w:rsidRPr="009C0806" w:rsidRDefault="004826F4" w:rsidP="00A61B78">
            <w:pPr>
              <w:pStyle w:val="Prrafodelista"/>
              <w:rPr>
                <w:rFonts w:ascii="Times New Roman" w:hAnsi="Times New Roman" w:cs="Times New Roman"/>
                <w:b/>
              </w:rPr>
            </w:pPr>
            <w:r w:rsidRPr="009C0806">
              <w:rPr>
                <w:rFonts w:ascii="Times New Roman" w:hAnsi="Times New Roman" w:cs="Times New Roman"/>
                <w:b/>
              </w:rPr>
              <w:t>FUNCIONES</w:t>
            </w:r>
          </w:p>
          <w:p w14:paraId="56A9DB50" w14:textId="77777777" w:rsidR="004826F4" w:rsidRPr="009C0806" w:rsidRDefault="004826F4" w:rsidP="00A61B78">
            <w:pPr>
              <w:pStyle w:val="NormalWeb"/>
              <w:numPr>
                <w:ilvl w:val="0"/>
                <w:numId w:val="76"/>
              </w:numPr>
            </w:pPr>
            <w:r w:rsidRPr="009C0806">
              <w:t>Supervisar el desarrollo de las actividades diarias en la sede y asegurar su correcta ejecución.</w:t>
            </w:r>
          </w:p>
          <w:p w14:paraId="4D4F7C9B" w14:textId="77777777" w:rsidR="004826F4" w:rsidRPr="009C0806" w:rsidRDefault="004826F4" w:rsidP="00A61B78">
            <w:pPr>
              <w:pStyle w:val="NormalWeb"/>
              <w:numPr>
                <w:ilvl w:val="0"/>
                <w:numId w:val="76"/>
              </w:numPr>
            </w:pPr>
            <w:r w:rsidRPr="009C0806">
              <w:t>Coordinar el trabajo del personal asignado, garantizando el cumplimiento de sus funciones.</w:t>
            </w:r>
          </w:p>
          <w:p w14:paraId="7D6C1967" w14:textId="77777777" w:rsidR="004826F4" w:rsidRPr="009C0806" w:rsidRDefault="004826F4" w:rsidP="00A61B78">
            <w:pPr>
              <w:pStyle w:val="NormalWeb"/>
              <w:numPr>
                <w:ilvl w:val="0"/>
                <w:numId w:val="76"/>
              </w:numPr>
            </w:pPr>
            <w:r w:rsidRPr="009C0806">
              <w:t>Asegurar que los beneficiarios reciban la atención y los servicios adecuados.</w:t>
            </w:r>
          </w:p>
          <w:p w14:paraId="37176F1E" w14:textId="77777777" w:rsidR="004826F4" w:rsidRPr="009C0806" w:rsidRDefault="004826F4" w:rsidP="00A61B78">
            <w:pPr>
              <w:pStyle w:val="NormalWeb"/>
              <w:numPr>
                <w:ilvl w:val="0"/>
                <w:numId w:val="76"/>
              </w:numPr>
            </w:pPr>
            <w:r w:rsidRPr="009C0806">
              <w:t>Monitorear el estado de las instalaciones y gestionar el mantenimiento necesario.</w:t>
            </w:r>
          </w:p>
          <w:p w14:paraId="190E9E8E" w14:textId="77777777" w:rsidR="004826F4" w:rsidRPr="009C0806" w:rsidRDefault="004826F4" w:rsidP="00A61B78">
            <w:pPr>
              <w:pStyle w:val="NormalWeb"/>
              <w:numPr>
                <w:ilvl w:val="0"/>
                <w:numId w:val="76"/>
              </w:numPr>
            </w:pPr>
            <w:r w:rsidRPr="009C0806">
              <w:t>Gestionar los recursos asignados a la sede, asegurando su uso eficiente.</w:t>
            </w:r>
          </w:p>
          <w:p w14:paraId="60E55A17" w14:textId="77777777" w:rsidR="004826F4" w:rsidRPr="009C0806" w:rsidRDefault="004826F4" w:rsidP="00A61B78">
            <w:pPr>
              <w:pStyle w:val="NormalWeb"/>
              <w:numPr>
                <w:ilvl w:val="0"/>
                <w:numId w:val="76"/>
              </w:numPr>
            </w:pPr>
            <w:r w:rsidRPr="009C0806">
              <w:t>Elaborar y presentar informes de gestión al Gerente de la Fundación.</w:t>
            </w:r>
          </w:p>
          <w:p w14:paraId="59BE2083" w14:textId="77777777" w:rsidR="004826F4" w:rsidRPr="009C0806" w:rsidRDefault="004826F4" w:rsidP="00A61B78">
            <w:pPr>
              <w:pStyle w:val="NormalWeb"/>
              <w:numPr>
                <w:ilvl w:val="0"/>
                <w:numId w:val="76"/>
              </w:numPr>
            </w:pPr>
            <w:r w:rsidRPr="009C0806">
              <w:t>Promover un ambiente seguro y cálido para los adultos mayores y el personal.</w:t>
            </w:r>
          </w:p>
        </w:tc>
      </w:tr>
      <w:tr w:rsidR="004826F4" w:rsidRPr="009C0806" w14:paraId="4737BF85"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7BF37E0D" w14:textId="77777777" w:rsidR="004826F4" w:rsidRPr="009C0806" w:rsidRDefault="004826F4" w:rsidP="00A61B78">
            <w:pPr>
              <w:pStyle w:val="Prrafodelista"/>
              <w:rPr>
                <w:rFonts w:ascii="Times New Roman" w:hAnsi="Times New Roman" w:cs="Times New Roman"/>
                <w:b/>
              </w:rPr>
            </w:pPr>
            <w:r w:rsidRPr="009C0806">
              <w:rPr>
                <w:rFonts w:ascii="Times New Roman" w:hAnsi="Times New Roman" w:cs="Times New Roman"/>
                <w:b/>
              </w:rPr>
              <w:t>RESPONSABILIDADES</w:t>
            </w:r>
          </w:p>
        </w:tc>
      </w:tr>
      <w:tr w:rsidR="004826F4" w:rsidRPr="009C0806" w14:paraId="6625FE34"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40BB2277" w14:textId="77777777" w:rsidR="004826F4" w:rsidRPr="009C0806" w:rsidRDefault="004826F4" w:rsidP="00A61B78">
            <w:pPr>
              <w:pStyle w:val="NormalWeb"/>
            </w:pPr>
            <w:r w:rsidRPr="009C0806">
              <w:rPr>
                <w:b/>
                <w:lang w:val="es-ES"/>
              </w:rPr>
              <w:t>Materiales, herramientas y equipo de trabajo:</w:t>
            </w:r>
            <w:r w:rsidRPr="009C0806">
              <w:rPr>
                <w:lang w:val="es-ES"/>
              </w:rPr>
              <w:t xml:space="preserve"> </w:t>
            </w:r>
            <w:r w:rsidRPr="009C0806">
              <w:t>Supervisar el uso adecuado y mantenimiento de los recursos asignados.</w:t>
            </w:r>
          </w:p>
        </w:tc>
      </w:tr>
      <w:tr w:rsidR="004826F4" w:rsidRPr="009C0806" w14:paraId="46EFFBDC"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5A95FBF6" w14:textId="77777777" w:rsidR="004826F4" w:rsidRPr="009C0806" w:rsidRDefault="004826F4" w:rsidP="00A61B78">
            <w:pPr>
              <w:pStyle w:val="NormalWeb"/>
            </w:pPr>
            <w:r w:rsidRPr="009C0806">
              <w:rPr>
                <w:b/>
                <w:lang w:val="es-ES"/>
              </w:rPr>
              <w:lastRenderedPageBreak/>
              <w:t xml:space="preserve">Dinero, documentos o facturas: </w:t>
            </w:r>
            <w:r w:rsidRPr="009C0806">
              <w:t>Manejar los fondos operativos de la sede según los lineamientos establecidos. Garantizar la custodia y actualización de los registros y documentación administrativa.</w:t>
            </w:r>
          </w:p>
        </w:tc>
      </w:tr>
      <w:tr w:rsidR="004826F4" w:rsidRPr="009C0806" w14:paraId="6D2DF7E3"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7F9E0B8C" w14:textId="77777777" w:rsidR="004826F4" w:rsidRPr="009C0806" w:rsidRDefault="004826F4" w:rsidP="00A61B78">
            <w:pPr>
              <w:pStyle w:val="NormalWeb"/>
            </w:pPr>
            <w:r w:rsidRPr="009C0806">
              <w:rPr>
                <w:b/>
                <w:lang w:val="es-ES"/>
              </w:rPr>
              <w:t xml:space="preserve">Supervisión de personal: </w:t>
            </w:r>
            <w:r w:rsidRPr="009C0806">
              <w:t>Coordinar y evaluar el desempeño del personal a cargo.</w:t>
            </w:r>
          </w:p>
        </w:tc>
      </w:tr>
      <w:tr w:rsidR="004826F4" w:rsidRPr="009C0806" w14:paraId="6487746C"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178BAD63" w14:textId="77777777" w:rsidR="004826F4" w:rsidRPr="009C0806" w:rsidRDefault="004826F4" w:rsidP="00A61B78">
            <w:pPr>
              <w:pStyle w:val="NormalWeb"/>
            </w:pPr>
            <w:r w:rsidRPr="009C0806">
              <w:rPr>
                <w:b/>
                <w:lang w:val="es-ES"/>
              </w:rPr>
              <w:t>Información:</w:t>
            </w:r>
            <w:r w:rsidRPr="009C0806">
              <w:rPr>
                <w:lang w:val="es-ES"/>
              </w:rPr>
              <w:t xml:space="preserve"> </w:t>
            </w:r>
            <w:r w:rsidRPr="009C0806">
              <w:t>Asegurar la confidencialidad y manejo adecuado de la información de los beneficiarios y de la Fundación.</w:t>
            </w:r>
          </w:p>
        </w:tc>
      </w:tr>
      <w:tr w:rsidR="004826F4" w:rsidRPr="009C0806" w14:paraId="41208A5B"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3B8A3BAF" w14:textId="77777777" w:rsidR="004826F4" w:rsidRPr="009C0806" w:rsidRDefault="004826F4" w:rsidP="00A61B78">
            <w:pPr>
              <w:pStyle w:val="Prrafodelista"/>
              <w:rPr>
                <w:rFonts w:ascii="Times New Roman" w:hAnsi="Times New Roman" w:cs="Times New Roman"/>
                <w:b/>
              </w:rPr>
            </w:pPr>
            <w:r w:rsidRPr="009C0806">
              <w:rPr>
                <w:rFonts w:ascii="Times New Roman" w:hAnsi="Times New Roman" w:cs="Times New Roman"/>
                <w:b/>
              </w:rPr>
              <w:t>CONDICIONES DEL TRABAJO</w:t>
            </w:r>
          </w:p>
        </w:tc>
      </w:tr>
      <w:tr w:rsidR="004826F4" w:rsidRPr="009C0806" w14:paraId="54A9CD2A" w14:textId="77777777" w:rsidTr="005B6CF3">
        <w:trPr>
          <w:jc w:val="center"/>
        </w:trPr>
        <w:tc>
          <w:tcPr>
            <w:tcW w:w="3734" w:type="dxa"/>
            <w:tcBorders>
              <w:top w:val="single" w:sz="4" w:space="0" w:color="000000"/>
              <w:left w:val="single" w:sz="4" w:space="0" w:color="000000"/>
              <w:bottom w:val="single" w:sz="4" w:space="0" w:color="000000"/>
            </w:tcBorders>
            <w:vAlign w:val="center"/>
          </w:tcPr>
          <w:p w14:paraId="1868A079" w14:textId="77777777" w:rsidR="004826F4" w:rsidRPr="009C0806" w:rsidRDefault="004826F4" w:rsidP="00A61B78">
            <w:pPr>
              <w:pStyle w:val="Prrafodelista"/>
              <w:rPr>
                <w:rFonts w:ascii="Times New Roman" w:hAnsi="Times New Roman" w:cs="Times New Roman"/>
                <w:b/>
              </w:rPr>
            </w:pPr>
            <w:r w:rsidRPr="009C0806">
              <w:rPr>
                <w:rFonts w:ascii="Times New Roman" w:hAnsi="Times New Roman" w:cs="Times New Roman"/>
                <w:b/>
              </w:rPr>
              <w:t>Ambiente de trabajo</w:t>
            </w:r>
          </w:p>
        </w:tc>
        <w:tc>
          <w:tcPr>
            <w:tcW w:w="6620" w:type="dxa"/>
            <w:gridSpan w:val="2"/>
            <w:tcBorders>
              <w:top w:val="single" w:sz="4" w:space="0" w:color="000000"/>
              <w:left w:val="single" w:sz="4" w:space="0" w:color="000000"/>
              <w:bottom w:val="single" w:sz="4" w:space="0" w:color="000000"/>
              <w:right w:val="single" w:sz="4" w:space="0" w:color="000000"/>
            </w:tcBorders>
            <w:tcMar>
              <w:left w:w="10" w:type="dxa"/>
              <w:right w:w="10" w:type="dxa"/>
            </w:tcMar>
          </w:tcPr>
          <w:p w14:paraId="00E10C84" w14:textId="77777777" w:rsidR="004826F4" w:rsidRPr="009C0806" w:rsidRDefault="004826F4" w:rsidP="00A61B78">
            <w:pPr>
              <w:pStyle w:val="NormalWeb"/>
            </w:pPr>
            <w:r w:rsidRPr="009C0806">
              <w:t>Instalaciones de la sede, con ambientes destinados a actividades administrativas y de atención a los beneficiarios.</w:t>
            </w:r>
          </w:p>
        </w:tc>
      </w:tr>
      <w:tr w:rsidR="004826F4" w:rsidRPr="009C0806" w14:paraId="2357412F" w14:textId="77777777" w:rsidTr="005B6CF3">
        <w:trPr>
          <w:jc w:val="center"/>
        </w:trPr>
        <w:tc>
          <w:tcPr>
            <w:tcW w:w="3734" w:type="dxa"/>
            <w:tcBorders>
              <w:top w:val="single" w:sz="4" w:space="0" w:color="000000"/>
              <w:left w:val="single" w:sz="4" w:space="0" w:color="000000"/>
              <w:bottom w:val="single" w:sz="4" w:space="0" w:color="000000"/>
            </w:tcBorders>
            <w:vAlign w:val="center"/>
          </w:tcPr>
          <w:p w14:paraId="11309A5B" w14:textId="77777777" w:rsidR="004826F4" w:rsidRPr="009C0806" w:rsidRDefault="004826F4" w:rsidP="00A61B78">
            <w:pPr>
              <w:pStyle w:val="Prrafodelista"/>
              <w:rPr>
                <w:rFonts w:ascii="Times New Roman" w:hAnsi="Times New Roman" w:cs="Times New Roman"/>
                <w:b/>
              </w:rPr>
            </w:pPr>
            <w:r w:rsidRPr="009C0806">
              <w:rPr>
                <w:rFonts w:ascii="Times New Roman" w:hAnsi="Times New Roman" w:cs="Times New Roman"/>
                <w:b/>
              </w:rPr>
              <w:t xml:space="preserve">Peligros y riesgos </w:t>
            </w:r>
          </w:p>
        </w:tc>
        <w:tc>
          <w:tcPr>
            <w:tcW w:w="6620" w:type="dxa"/>
            <w:gridSpan w:val="2"/>
            <w:tcBorders>
              <w:top w:val="single" w:sz="4" w:space="0" w:color="000000"/>
              <w:left w:val="single" w:sz="4" w:space="0" w:color="000000"/>
              <w:bottom w:val="single" w:sz="4" w:space="0" w:color="000000"/>
              <w:right w:val="single" w:sz="4" w:space="0" w:color="000000"/>
            </w:tcBorders>
            <w:tcMar>
              <w:left w:w="10" w:type="dxa"/>
              <w:right w:w="10" w:type="dxa"/>
            </w:tcMar>
          </w:tcPr>
          <w:p w14:paraId="109E48B0" w14:textId="77777777" w:rsidR="004826F4" w:rsidRPr="009C0806" w:rsidRDefault="004826F4" w:rsidP="00A61B78">
            <w:pPr>
              <w:pStyle w:val="NormalWeb"/>
            </w:pPr>
            <w:r w:rsidRPr="009C0806">
              <w:t>Exposición a situaciones de estrés por el manejo de imprevistos y atención a adultos mayores; riesgos comunes del entorno de oficina y de actividades operativas propias de la Fundación.</w:t>
            </w:r>
          </w:p>
        </w:tc>
      </w:tr>
    </w:tbl>
    <w:p w14:paraId="656C7938" w14:textId="77777777" w:rsidR="004826F4" w:rsidRPr="009C0806" w:rsidRDefault="004826F4" w:rsidP="00A61B78">
      <w:pPr>
        <w:rPr>
          <w:rFonts w:ascii="Times New Roman" w:hAnsi="Times New Roman" w:cs="Times New Roman"/>
        </w:rPr>
      </w:pPr>
    </w:p>
    <w:p w14:paraId="0D734EAF" w14:textId="77777777" w:rsidR="004826F4" w:rsidRPr="009C0806" w:rsidRDefault="004826F4" w:rsidP="004826F4">
      <w:pPr>
        <w:rPr>
          <w:rFonts w:ascii="Times New Roman" w:hAnsi="Times New Roman" w:cs="Times New Roman"/>
          <w:b/>
          <w:bCs/>
        </w:rPr>
      </w:pPr>
      <w:r w:rsidRPr="009C0806">
        <w:rPr>
          <w:rFonts w:ascii="Times New Roman" w:hAnsi="Times New Roman" w:cs="Times New Roman"/>
          <w:b/>
          <w:bCs/>
        </w:rPr>
        <w:t>ENFERMERO (A)</w:t>
      </w:r>
    </w:p>
    <w:p w14:paraId="1B9E5449" w14:textId="77777777" w:rsidR="004826F4" w:rsidRPr="009C0806" w:rsidRDefault="004826F4" w:rsidP="004826F4">
      <w:pPr>
        <w:rPr>
          <w:rFonts w:ascii="Times New Roman" w:hAnsi="Times New Roman" w:cs="Times New Roman"/>
        </w:rPr>
      </w:pPr>
    </w:p>
    <w:tbl>
      <w:tblPr>
        <w:tblW w:w="10354" w:type="dxa"/>
        <w:jc w:val="center"/>
        <w:tblLayout w:type="fixed"/>
        <w:tblLook w:val="0000" w:firstRow="0" w:lastRow="0" w:firstColumn="0" w:lastColumn="0" w:noHBand="0" w:noVBand="0"/>
      </w:tblPr>
      <w:tblGrid>
        <w:gridCol w:w="3734"/>
        <w:gridCol w:w="2415"/>
        <w:gridCol w:w="4205"/>
      </w:tblGrid>
      <w:tr w:rsidR="004826F4" w:rsidRPr="009C0806" w14:paraId="378DEDEF" w14:textId="77777777" w:rsidTr="005B6CF3">
        <w:trPr>
          <w:trHeight w:val="371"/>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24143DA7"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NOMBRE DEL CARGO: ENFERMERO (A)</w:t>
            </w:r>
          </w:p>
        </w:tc>
      </w:tr>
      <w:tr w:rsidR="004826F4" w:rsidRPr="009C0806" w14:paraId="6E24C62D" w14:textId="77777777" w:rsidTr="005B6CF3">
        <w:trPr>
          <w:trHeight w:val="507"/>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5AEDC17D" w14:textId="77777777" w:rsidR="004826F4" w:rsidRPr="009C0806" w:rsidRDefault="004826F4" w:rsidP="005B6CF3">
            <w:pPr>
              <w:pStyle w:val="NormalWeb"/>
            </w:pPr>
            <w:r w:rsidRPr="009C0806">
              <w:rPr>
                <w:b/>
                <w:lang w:val="es-ES"/>
              </w:rPr>
              <w:t xml:space="preserve">OBJETIVO GENERAL: </w:t>
            </w:r>
            <w:r w:rsidRPr="009C0806">
              <w:t>Brindar atención integral de enfermería a los adultos mayores, asegurando su bienestar físico, emocional y social, mediante la implementación de planes de cuidado, seguimiento médico y promoción de la salud en la Fundación.</w:t>
            </w:r>
          </w:p>
        </w:tc>
      </w:tr>
      <w:tr w:rsidR="004826F4" w:rsidRPr="009C0806" w14:paraId="3B27C80A"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13D3B086" w14:textId="77777777" w:rsidR="004826F4" w:rsidRPr="009C0806" w:rsidRDefault="004826F4" w:rsidP="005B6CF3">
            <w:pPr>
              <w:pStyle w:val="NormalWeb"/>
            </w:pPr>
            <w:r w:rsidRPr="009C0806">
              <w:rPr>
                <w:b/>
                <w:lang w:val="es-ES"/>
              </w:rPr>
              <w:t xml:space="preserve">CARGO JEFE INMEDIATO: </w:t>
            </w:r>
            <w:r w:rsidRPr="009C0806">
              <w:t>Coordinador de Sede</w:t>
            </w:r>
          </w:p>
        </w:tc>
      </w:tr>
      <w:tr w:rsidR="004826F4" w:rsidRPr="009C0806" w14:paraId="1B215D1A"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00320CCA" w14:textId="77777777" w:rsidR="004826F4" w:rsidRPr="009C0806" w:rsidRDefault="004826F4" w:rsidP="005B6CF3">
            <w:pPr>
              <w:pStyle w:val="NormalWeb"/>
            </w:pPr>
            <w:r w:rsidRPr="009C0806">
              <w:rPr>
                <w:b/>
                <w:lang w:val="es-ES"/>
              </w:rPr>
              <w:t xml:space="preserve">EXPERIENCIA LABORAL:  </w:t>
            </w:r>
            <w:r w:rsidRPr="009C0806">
              <w:t>Mínimo 2 años de experiencia en el área clínica o comunitaria, preferiblemente en instituciones dedicadas al cuidado de adultos mayores.</w:t>
            </w:r>
          </w:p>
        </w:tc>
      </w:tr>
      <w:tr w:rsidR="004826F4" w:rsidRPr="009C0806" w14:paraId="3D0C27F8"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69FD7F5E"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CONOCIMIENTO Y HABILIDADES REQUERIDAS</w:t>
            </w:r>
          </w:p>
        </w:tc>
      </w:tr>
      <w:tr w:rsidR="004826F4" w:rsidRPr="009C0806" w14:paraId="143DFB52" w14:textId="77777777" w:rsidTr="005B6CF3">
        <w:trPr>
          <w:jc w:val="center"/>
        </w:trPr>
        <w:tc>
          <w:tcPr>
            <w:tcW w:w="6149" w:type="dxa"/>
            <w:gridSpan w:val="2"/>
            <w:tcBorders>
              <w:top w:val="single" w:sz="4" w:space="0" w:color="000000"/>
              <w:left w:val="single" w:sz="4" w:space="0" w:color="000000"/>
              <w:bottom w:val="single" w:sz="4" w:space="0" w:color="000000"/>
            </w:tcBorders>
          </w:tcPr>
          <w:p w14:paraId="16662160" w14:textId="77777777" w:rsidR="004826F4" w:rsidRPr="009C0806" w:rsidRDefault="004826F4" w:rsidP="005B6CF3">
            <w:pPr>
              <w:pStyle w:val="NormalWeb"/>
            </w:pPr>
            <w:r w:rsidRPr="009C0806">
              <w:rPr>
                <w:b/>
                <w:lang w:val="es-ES"/>
              </w:rPr>
              <w:t xml:space="preserve">EDUCACIÒN: </w:t>
            </w:r>
            <w:r w:rsidRPr="009C0806">
              <w:t>Título en Enfermería con registro profesional vigente.</w:t>
            </w:r>
          </w:p>
        </w:tc>
        <w:tc>
          <w:tcPr>
            <w:tcW w:w="4205" w:type="dxa"/>
            <w:tcBorders>
              <w:top w:val="single" w:sz="4" w:space="0" w:color="000000"/>
              <w:left w:val="single" w:sz="4" w:space="0" w:color="000000"/>
              <w:bottom w:val="single" w:sz="4" w:space="0" w:color="000000"/>
              <w:right w:val="single" w:sz="4" w:space="0" w:color="000000"/>
            </w:tcBorders>
            <w:tcMar>
              <w:left w:w="10" w:type="dxa"/>
              <w:right w:w="10" w:type="dxa"/>
            </w:tcMar>
          </w:tcPr>
          <w:p w14:paraId="671B0FE7" w14:textId="77777777" w:rsidR="004826F4" w:rsidRPr="009C0806" w:rsidRDefault="004826F4" w:rsidP="005B6CF3">
            <w:pPr>
              <w:pStyle w:val="Prrafodelista"/>
              <w:rPr>
                <w:rFonts w:ascii="Times New Roman" w:hAnsi="Times New Roman" w:cs="Times New Roman"/>
              </w:rPr>
            </w:pPr>
            <w:r w:rsidRPr="009C0806">
              <w:rPr>
                <w:rFonts w:ascii="Times New Roman" w:hAnsi="Times New Roman" w:cs="Times New Roman"/>
                <w:b/>
              </w:rPr>
              <w:t xml:space="preserve">ENTRENAMIENTO: </w:t>
            </w:r>
            <w:r w:rsidRPr="009C0806">
              <w:rPr>
                <w:rFonts w:ascii="Times New Roman" w:hAnsi="Times New Roman" w:cs="Times New Roman"/>
              </w:rPr>
              <w:t>3 meses</w:t>
            </w:r>
          </w:p>
        </w:tc>
      </w:tr>
      <w:tr w:rsidR="004826F4" w:rsidRPr="009C0806" w14:paraId="144A8309"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28DF2992" w14:textId="77777777" w:rsidR="004826F4" w:rsidRPr="009C0806" w:rsidRDefault="004826F4" w:rsidP="005B6CF3">
            <w:pPr>
              <w:pStyle w:val="NormalWeb"/>
            </w:pPr>
            <w:r w:rsidRPr="009C0806">
              <w:rPr>
                <w:b/>
                <w:lang w:val="es-ES"/>
              </w:rPr>
              <w:t xml:space="preserve">FORMACION: </w:t>
            </w:r>
            <w:r w:rsidRPr="009C0806">
              <w:t>Cursos o capacitaciones en cuidado gerontológico, primeros auxilios y manejo de emergencias.</w:t>
            </w:r>
          </w:p>
        </w:tc>
      </w:tr>
      <w:tr w:rsidR="004826F4" w:rsidRPr="009C0806" w14:paraId="2252AA78"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09919E34" w14:textId="77777777" w:rsidR="004826F4" w:rsidRPr="009C0806" w:rsidRDefault="004826F4" w:rsidP="005B6CF3">
            <w:pPr>
              <w:pStyle w:val="NormalWeb"/>
            </w:pPr>
            <w:r w:rsidRPr="009C0806">
              <w:rPr>
                <w:b/>
                <w:lang w:val="es-ES"/>
              </w:rPr>
              <w:t>HABILIDADES</w:t>
            </w:r>
            <w:r w:rsidRPr="009C0806">
              <w:rPr>
                <w:lang w:val="es-ES"/>
              </w:rPr>
              <w:t xml:space="preserve">: </w:t>
            </w:r>
          </w:p>
          <w:p w14:paraId="326EF1A1" w14:textId="77777777" w:rsidR="004826F4" w:rsidRPr="009C0806" w:rsidRDefault="004826F4" w:rsidP="004826F4">
            <w:pPr>
              <w:pStyle w:val="NormalWeb"/>
              <w:numPr>
                <w:ilvl w:val="0"/>
                <w:numId w:val="77"/>
              </w:numPr>
            </w:pPr>
            <w:r w:rsidRPr="009C0806">
              <w:t>Empatía y vocación de servicio.</w:t>
            </w:r>
          </w:p>
          <w:p w14:paraId="653884ED" w14:textId="77777777" w:rsidR="004826F4" w:rsidRPr="009C0806" w:rsidRDefault="004826F4" w:rsidP="004826F4">
            <w:pPr>
              <w:pStyle w:val="NormalWeb"/>
              <w:numPr>
                <w:ilvl w:val="0"/>
                <w:numId w:val="77"/>
              </w:numPr>
            </w:pPr>
            <w:r w:rsidRPr="009C0806">
              <w:t>Habilidad para trabajar en equipo.</w:t>
            </w:r>
          </w:p>
          <w:p w14:paraId="44507753" w14:textId="77777777" w:rsidR="004826F4" w:rsidRPr="009C0806" w:rsidRDefault="004826F4" w:rsidP="004826F4">
            <w:pPr>
              <w:pStyle w:val="NormalWeb"/>
              <w:numPr>
                <w:ilvl w:val="0"/>
                <w:numId w:val="77"/>
              </w:numPr>
            </w:pPr>
            <w:r w:rsidRPr="009C0806">
              <w:t>Capacidad de observación y atención al detalle.</w:t>
            </w:r>
          </w:p>
          <w:p w14:paraId="5DFE9553" w14:textId="77777777" w:rsidR="004826F4" w:rsidRPr="009C0806" w:rsidRDefault="004826F4" w:rsidP="004826F4">
            <w:pPr>
              <w:pStyle w:val="NormalWeb"/>
              <w:numPr>
                <w:ilvl w:val="0"/>
                <w:numId w:val="77"/>
              </w:numPr>
            </w:pPr>
            <w:r w:rsidRPr="009C0806">
              <w:t>Resolución de problemas y toma de decisiones rápidas.</w:t>
            </w:r>
          </w:p>
          <w:p w14:paraId="0AB379C1" w14:textId="77777777" w:rsidR="004826F4" w:rsidRPr="009C0806" w:rsidRDefault="004826F4" w:rsidP="004826F4">
            <w:pPr>
              <w:pStyle w:val="NormalWeb"/>
              <w:numPr>
                <w:ilvl w:val="0"/>
                <w:numId w:val="77"/>
              </w:numPr>
            </w:pPr>
            <w:r w:rsidRPr="009C0806">
              <w:lastRenderedPageBreak/>
              <w:t>Comunicación efectiva y trato respetuoso.</w:t>
            </w:r>
          </w:p>
        </w:tc>
      </w:tr>
      <w:tr w:rsidR="004826F4" w:rsidRPr="009C0806" w14:paraId="4208C64D"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586290C3"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lastRenderedPageBreak/>
              <w:t>FUNCIONES</w:t>
            </w:r>
          </w:p>
          <w:p w14:paraId="58587A81" w14:textId="77777777" w:rsidR="004826F4" w:rsidRPr="009C0806" w:rsidRDefault="004826F4" w:rsidP="004826F4">
            <w:pPr>
              <w:pStyle w:val="NormalWeb"/>
              <w:numPr>
                <w:ilvl w:val="0"/>
                <w:numId w:val="78"/>
              </w:numPr>
            </w:pPr>
            <w:r w:rsidRPr="009C0806">
              <w:t>Realizar valoraciones iniciales y continuas del estado de salud de los adultos mayores.</w:t>
            </w:r>
          </w:p>
          <w:p w14:paraId="556095C2" w14:textId="77777777" w:rsidR="004826F4" w:rsidRPr="009C0806" w:rsidRDefault="004826F4" w:rsidP="004826F4">
            <w:pPr>
              <w:pStyle w:val="NormalWeb"/>
              <w:numPr>
                <w:ilvl w:val="0"/>
                <w:numId w:val="78"/>
              </w:numPr>
            </w:pPr>
            <w:r w:rsidRPr="009C0806">
              <w:t>Administrar medicamentos y tratamientos según las indicaciones médicas.</w:t>
            </w:r>
          </w:p>
          <w:p w14:paraId="755E06B8" w14:textId="77777777" w:rsidR="004826F4" w:rsidRPr="009C0806" w:rsidRDefault="004826F4" w:rsidP="004826F4">
            <w:pPr>
              <w:pStyle w:val="NormalWeb"/>
              <w:numPr>
                <w:ilvl w:val="0"/>
                <w:numId w:val="78"/>
              </w:numPr>
            </w:pPr>
            <w:r w:rsidRPr="009C0806">
              <w:t>Diseñar y ejecutar planes de cuidado individualizados.</w:t>
            </w:r>
          </w:p>
          <w:p w14:paraId="3334B97B" w14:textId="77777777" w:rsidR="004826F4" w:rsidRPr="009C0806" w:rsidRDefault="004826F4" w:rsidP="004826F4">
            <w:pPr>
              <w:pStyle w:val="NormalWeb"/>
              <w:numPr>
                <w:ilvl w:val="0"/>
                <w:numId w:val="78"/>
              </w:numPr>
            </w:pPr>
            <w:r w:rsidRPr="009C0806">
              <w:t>Monitorear signos vitales y registrar datos clínicos relevantes.</w:t>
            </w:r>
          </w:p>
          <w:p w14:paraId="08BC683F" w14:textId="77777777" w:rsidR="004826F4" w:rsidRPr="009C0806" w:rsidRDefault="004826F4" w:rsidP="004826F4">
            <w:pPr>
              <w:pStyle w:val="NormalWeb"/>
              <w:numPr>
                <w:ilvl w:val="0"/>
                <w:numId w:val="78"/>
              </w:numPr>
            </w:pPr>
            <w:r w:rsidRPr="009C0806">
              <w:t>Brindar primeros auxilios y actuar en situaciones de emergencia.</w:t>
            </w:r>
          </w:p>
          <w:p w14:paraId="3EF7F415" w14:textId="77777777" w:rsidR="004826F4" w:rsidRPr="009C0806" w:rsidRDefault="004826F4" w:rsidP="004826F4">
            <w:pPr>
              <w:pStyle w:val="NormalWeb"/>
              <w:numPr>
                <w:ilvl w:val="0"/>
                <w:numId w:val="78"/>
              </w:numPr>
            </w:pPr>
            <w:r w:rsidRPr="009C0806">
              <w:t>Promover hábitos de vida saludable mediante charlas y actividades educativas.</w:t>
            </w:r>
          </w:p>
          <w:p w14:paraId="495B9023" w14:textId="77777777" w:rsidR="004826F4" w:rsidRPr="009C0806" w:rsidRDefault="004826F4" w:rsidP="004826F4">
            <w:pPr>
              <w:pStyle w:val="NormalWeb"/>
              <w:numPr>
                <w:ilvl w:val="0"/>
                <w:numId w:val="78"/>
              </w:numPr>
            </w:pPr>
            <w:r w:rsidRPr="009C0806">
              <w:t>Mantener actualizados los registros médicos y reportar novedades al jefe inmediato.</w:t>
            </w:r>
          </w:p>
          <w:p w14:paraId="58B565A1" w14:textId="77777777" w:rsidR="004826F4" w:rsidRPr="009C0806" w:rsidRDefault="004826F4" w:rsidP="004826F4">
            <w:pPr>
              <w:pStyle w:val="NormalWeb"/>
              <w:numPr>
                <w:ilvl w:val="0"/>
                <w:numId w:val="78"/>
              </w:numPr>
            </w:pPr>
            <w:r w:rsidRPr="009C0806">
              <w:t>Garantizar el cumplimiento de las normas de bioseguridad.</w:t>
            </w:r>
          </w:p>
        </w:tc>
      </w:tr>
      <w:tr w:rsidR="004826F4" w:rsidRPr="009C0806" w14:paraId="1FD0FE78"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65AC58A1"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RESPONSABILIDADES</w:t>
            </w:r>
          </w:p>
        </w:tc>
      </w:tr>
      <w:tr w:rsidR="004826F4" w:rsidRPr="009C0806" w14:paraId="4D05D71D"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2FBEFD3D" w14:textId="77777777" w:rsidR="004826F4" w:rsidRPr="009C0806" w:rsidRDefault="004826F4" w:rsidP="005B6CF3">
            <w:pPr>
              <w:pStyle w:val="NormalWeb"/>
            </w:pPr>
            <w:r w:rsidRPr="009C0806">
              <w:rPr>
                <w:b/>
                <w:lang w:val="es-ES"/>
              </w:rPr>
              <w:t>Materiales, herramientas y equipo de trabajo:</w:t>
            </w:r>
            <w:r w:rsidRPr="009C0806">
              <w:rPr>
                <w:lang w:val="es-ES"/>
              </w:rPr>
              <w:t xml:space="preserve"> </w:t>
            </w:r>
            <w:r w:rsidRPr="009C0806">
              <w:t>Manejo adecuado de insumos médicos, equipos clínicos y de protección personal.</w:t>
            </w:r>
          </w:p>
        </w:tc>
      </w:tr>
      <w:tr w:rsidR="004826F4" w:rsidRPr="009C0806" w14:paraId="31B23B0E"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741A5816" w14:textId="77777777" w:rsidR="004826F4" w:rsidRPr="009C0806" w:rsidRDefault="004826F4" w:rsidP="005B6CF3">
            <w:pPr>
              <w:pStyle w:val="NormalWeb"/>
            </w:pPr>
            <w:r w:rsidRPr="009C0806">
              <w:rPr>
                <w:b/>
                <w:lang w:val="es-ES"/>
              </w:rPr>
              <w:t xml:space="preserve">Dinero, documentos o facturas: </w:t>
            </w:r>
            <w:r w:rsidRPr="009C0806">
              <w:t>Custodiar y mantener en orden los registros de salud y otros documentos clínicos.</w:t>
            </w:r>
          </w:p>
        </w:tc>
      </w:tr>
      <w:tr w:rsidR="004826F4" w:rsidRPr="009C0806" w14:paraId="44E76B57"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1D9053B1" w14:textId="77777777" w:rsidR="004826F4" w:rsidRPr="009C0806" w:rsidRDefault="004826F4" w:rsidP="005B6CF3">
            <w:pPr>
              <w:pStyle w:val="NormalWeb"/>
            </w:pPr>
            <w:r w:rsidRPr="009C0806">
              <w:rPr>
                <w:b/>
                <w:lang w:val="es-ES"/>
              </w:rPr>
              <w:t xml:space="preserve">Supervisión de personal: </w:t>
            </w:r>
            <w:r w:rsidRPr="009C0806">
              <w:t>Colaborar en la capacitación del personal auxiliar cuando sea necesario.</w:t>
            </w:r>
          </w:p>
        </w:tc>
      </w:tr>
      <w:tr w:rsidR="004826F4" w:rsidRPr="009C0806" w14:paraId="1633C6B5"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7D0DD1BA" w14:textId="77777777" w:rsidR="004826F4" w:rsidRPr="009C0806" w:rsidRDefault="004826F4" w:rsidP="005B6CF3">
            <w:pPr>
              <w:pStyle w:val="NormalWeb"/>
            </w:pPr>
            <w:r w:rsidRPr="009C0806">
              <w:rPr>
                <w:b/>
                <w:lang w:val="es-ES"/>
              </w:rPr>
              <w:t>Información:</w:t>
            </w:r>
            <w:r w:rsidRPr="009C0806">
              <w:rPr>
                <w:lang w:val="es-ES"/>
              </w:rPr>
              <w:t xml:space="preserve"> </w:t>
            </w:r>
            <w:r w:rsidRPr="009C0806">
              <w:t>Manejar con estricta confidencialidad la información médica de los adultos mayores.</w:t>
            </w:r>
          </w:p>
        </w:tc>
      </w:tr>
      <w:tr w:rsidR="004826F4" w:rsidRPr="009C0806" w14:paraId="4426C0EF"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5B5AC43A"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CONDICIONES DEL TRABAJO</w:t>
            </w:r>
          </w:p>
        </w:tc>
      </w:tr>
      <w:tr w:rsidR="004826F4" w:rsidRPr="009C0806" w14:paraId="0F2C73A1" w14:textId="77777777" w:rsidTr="005B6CF3">
        <w:trPr>
          <w:jc w:val="center"/>
        </w:trPr>
        <w:tc>
          <w:tcPr>
            <w:tcW w:w="3734" w:type="dxa"/>
            <w:tcBorders>
              <w:top w:val="single" w:sz="4" w:space="0" w:color="000000"/>
              <w:left w:val="single" w:sz="4" w:space="0" w:color="000000"/>
              <w:bottom w:val="single" w:sz="4" w:space="0" w:color="000000"/>
            </w:tcBorders>
            <w:vAlign w:val="center"/>
          </w:tcPr>
          <w:p w14:paraId="1DC45ED4"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Ambiente de trabajo</w:t>
            </w:r>
          </w:p>
        </w:tc>
        <w:tc>
          <w:tcPr>
            <w:tcW w:w="6620" w:type="dxa"/>
            <w:gridSpan w:val="2"/>
            <w:tcBorders>
              <w:top w:val="single" w:sz="4" w:space="0" w:color="000000"/>
              <w:left w:val="single" w:sz="4" w:space="0" w:color="000000"/>
              <w:bottom w:val="single" w:sz="4" w:space="0" w:color="000000"/>
              <w:right w:val="single" w:sz="4" w:space="0" w:color="000000"/>
            </w:tcBorders>
            <w:tcMar>
              <w:left w:w="10" w:type="dxa"/>
              <w:right w:w="10" w:type="dxa"/>
            </w:tcMar>
          </w:tcPr>
          <w:p w14:paraId="1176A1DE" w14:textId="77777777" w:rsidR="004826F4" w:rsidRPr="009C0806" w:rsidRDefault="004826F4" w:rsidP="005B6CF3">
            <w:pPr>
              <w:pStyle w:val="NormalWeb"/>
            </w:pPr>
            <w:r w:rsidRPr="009C0806">
              <w:t>Instalaciones de la Fundación, incluyendo consultorios, áreas comunes y habitaciones de los beneficiarios.</w:t>
            </w:r>
          </w:p>
        </w:tc>
      </w:tr>
      <w:tr w:rsidR="004826F4" w:rsidRPr="009C0806" w14:paraId="24F6412C" w14:textId="77777777" w:rsidTr="005B6CF3">
        <w:trPr>
          <w:jc w:val="center"/>
        </w:trPr>
        <w:tc>
          <w:tcPr>
            <w:tcW w:w="3734" w:type="dxa"/>
            <w:tcBorders>
              <w:top w:val="single" w:sz="4" w:space="0" w:color="000000"/>
              <w:left w:val="single" w:sz="4" w:space="0" w:color="000000"/>
              <w:bottom w:val="single" w:sz="4" w:space="0" w:color="000000"/>
            </w:tcBorders>
            <w:vAlign w:val="center"/>
          </w:tcPr>
          <w:p w14:paraId="375CA0E2"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 xml:space="preserve">Peligros y riesgos </w:t>
            </w:r>
          </w:p>
        </w:tc>
        <w:tc>
          <w:tcPr>
            <w:tcW w:w="6620" w:type="dxa"/>
            <w:gridSpan w:val="2"/>
            <w:tcBorders>
              <w:top w:val="single" w:sz="4" w:space="0" w:color="000000"/>
              <w:left w:val="single" w:sz="4" w:space="0" w:color="000000"/>
              <w:bottom w:val="single" w:sz="4" w:space="0" w:color="000000"/>
              <w:right w:val="single" w:sz="4" w:space="0" w:color="000000"/>
            </w:tcBorders>
            <w:tcMar>
              <w:left w:w="10" w:type="dxa"/>
              <w:right w:w="10" w:type="dxa"/>
            </w:tcMar>
          </w:tcPr>
          <w:p w14:paraId="7794DD2F" w14:textId="77777777" w:rsidR="004826F4" w:rsidRPr="009C0806" w:rsidRDefault="004826F4" w:rsidP="005B6CF3">
            <w:pPr>
              <w:pStyle w:val="NormalWeb"/>
            </w:pPr>
            <w:r w:rsidRPr="009C0806">
              <w:t>Exposición a agentes biológicos, contacto con pacientes en condiciones delicadas y situaciones de emergencia sanitaria.</w:t>
            </w:r>
          </w:p>
        </w:tc>
      </w:tr>
    </w:tbl>
    <w:p w14:paraId="162EFA72" w14:textId="77777777" w:rsidR="004826F4" w:rsidRPr="009C0806" w:rsidRDefault="004826F4" w:rsidP="004826F4">
      <w:pPr>
        <w:rPr>
          <w:rFonts w:ascii="Times New Roman" w:hAnsi="Times New Roman" w:cs="Times New Roman"/>
        </w:rPr>
      </w:pPr>
    </w:p>
    <w:p w14:paraId="234AA981" w14:textId="77777777" w:rsidR="004826F4" w:rsidRPr="009C0806" w:rsidRDefault="004826F4" w:rsidP="004826F4">
      <w:pPr>
        <w:rPr>
          <w:rFonts w:ascii="Times New Roman" w:hAnsi="Times New Roman" w:cs="Times New Roman"/>
          <w:b/>
          <w:bCs/>
        </w:rPr>
      </w:pPr>
      <w:r w:rsidRPr="009C0806">
        <w:rPr>
          <w:rFonts w:ascii="Times New Roman" w:hAnsi="Times New Roman" w:cs="Times New Roman"/>
          <w:b/>
          <w:bCs/>
        </w:rPr>
        <w:t>PSICOLOGO (A)</w:t>
      </w:r>
    </w:p>
    <w:p w14:paraId="02557549" w14:textId="77777777" w:rsidR="004826F4" w:rsidRPr="009C0806" w:rsidRDefault="004826F4" w:rsidP="004826F4">
      <w:pPr>
        <w:rPr>
          <w:rFonts w:ascii="Times New Roman" w:hAnsi="Times New Roman" w:cs="Times New Roman"/>
        </w:rPr>
      </w:pPr>
    </w:p>
    <w:tbl>
      <w:tblPr>
        <w:tblW w:w="10354" w:type="dxa"/>
        <w:jc w:val="center"/>
        <w:tblLayout w:type="fixed"/>
        <w:tblLook w:val="0000" w:firstRow="0" w:lastRow="0" w:firstColumn="0" w:lastColumn="0" w:noHBand="0" w:noVBand="0"/>
      </w:tblPr>
      <w:tblGrid>
        <w:gridCol w:w="3734"/>
        <w:gridCol w:w="2415"/>
        <w:gridCol w:w="4205"/>
      </w:tblGrid>
      <w:tr w:rsidR="004826F4" w:rsidRPr="009C0806" w14:paraId="2CB17999" w14:textId="77777777" w:rsidTr="005B6CF3">
        <w:trPr>
          <w:trHeight w:val="371"/>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23812692"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NOMBRE DEL CARGO: PSICOLOGO (A)</w:t>
            </w:r>
          </w:p>
        </w:tc>
      </w:tr>
      <w:tr w:rsidR="004826F4" w:rsidRPr="009C0806" w14:paraId="277C3923" w14:textId="77777777" w:rsidTr="005B6CF3">
        <w:trPr>
          <w:trHeight w:val="507"/>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2F92A2CC" w14:textId="77777777" w:rsidR="004826F4" w:rsidRPr="009C0806" w:rsidRDefault="004826F4" w:rsidP="005B6CF3">
            <w:pPr>
              <w:pStyle w:val="NormalWeb"/>
            </w:pPr>
            <w:r w:rsidRPr="009C0806">
              <w:rPr>
                <w:b/>
                <w:lang w:val="es-ES"/>
              </w:rPr>
              <w:t xml:space="preserve">OBJETIVO GENERAL: </w:t>
            </w:r>
            <w:r w:rsidRPr="009C0806">
              <w:t>Brindar apoyo psicológico y emocional a los adultos mayores, promoviendo su bienestar mental y social a través de la evaluación, intervención y acompañamiento en el desarrollo de estrategias que mejoren su calidad de vida y fortalezcan sus relaciones personales y comunitarias.</w:t>
            </w:r>
          </w:p>
        </w:tc>
      </w:tr>
      <w:tr w:rsidR="004826F4" w:rsidRPr="009C0806" w14:paraId="5C50245D"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63A8C310" w14:textId="77777777" w:rsidR="004826F4" w:rsidRPr="009C0806" w:rsidRDefault="004826F4" w:rsidP="005B6CF3">
            <w:pPr>
              <w:pStyle w:val="NormalWeb"/>
            </w:pPr>
            <w:r w:rsidRPr="009C0806">
              <w:rPr>
                <w:b/>
                <w:lang w:val="es-ES"/>
              </w:rPr>
              <w:lastRenderedPageBreak/>
              <w:t xml:space="preserve">CARGO JEFE INMEDIATO: </w:t>
            </w:r>
            <w:r w:rsidRPr="009C0806">
              <w:t>Coordinador de Sede</w:t>
            </w:r>
          </w:p>
        </w:tc>
      </w:tr>
      <w:tr w:rsidR="004826F4" w:rsidRPr="009C0806" w14:paraId="6F5E52FC"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098FDEAD" w14:textId="77777777" w:rsidR="004826F4" w:rsidRPr="009C0806" w:rsidRDefault="004826F4" w:rsidP="005B6CF3">
            <w:pPr>
              <w:pStyle w:val="NormalWeb"/>
            </w:pPr>
            <w:r w:rsidRPr="009C0806">
              <w:rPr>
                <w:b/>
                <w:lang w:val="es-ES"/>
              </w:rPr>
              <w:t xml:space="preserve">EXPERIENCIA LABORAL:  </w:t>
            </w:r>
            <w:r w:rsidRPr="009C0806">
              <w:t>Mínimo 2 años de experiencia en intervención psicológica, preferiblemente con poblaciones vulnerables o adultos mayores.</w:t>
            </w:r>
          </w:p>
        </w:tc>
      </w:tr>
      <w:tr w:rsidR="004826F4" w:rsidRPr="009C0806" w14:paraId="442DF2A4"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10A279F9"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CONOCIMIENTO Y HABILIDADES REQUERIDAS</w:t>
            </w:r>
          </w:p>
        </w:tc>
      </w:tr>
      <w:tr w:rsidR="004826F4" w:rsidRPr="009C0806" w14:paraId="61807F3C" w14:textId="77777777" w:rsidTr="005B6CF3">
        <w:trPr>
          <w:jc w:val="center"/>
        </w:trPr>
        <w:tc>
          <w:tcPr>
            <w:tcW w:w="6149" w:type="dxa"/>
            <w:gridSpan w:val="2"/>
            <w:tcBorders>
              <w:top w:val="single" w:sz="4" w:space="0" w:color="000000"/>
              <w:left w:val="single" w:sz="4" w:space="0" w:color="000000"/>
              <w:bottom w:val="single" w:sz="4" w:space="0" w:color="000000"/>
            </w:tcBorders>
          </w:tcPr>
          <w:p w14:paraId="31C2455C" w14:textId="77777777" w:rsidR="004826F4" w:rsidRPr="009C0806" w:rsidRDefault="004826F4" w:rsidP="005B6CF3">
            <w:pPr>
              <w:pStyle w:val="NormalWeb"/>
            </w:pPr>
            <w:r w:rsidRPr="009C0806">
              <w:rPr>
                <w:b/>
                <w:lang w:val="es-ES"/>
              </w:rPr>
              <w:t xml:space="preserve">EDUCACIÒN: </w:t>
            </w:r>
            <w:r w:rsidRPr="009C0806">
              <w:t>Título profesional en Psicología con registro profesional vigente.</w:t>
            </w:r>
          </w:p>
        </w:tc>
        <w:tc>
          <w:tcPr>
            <w:tcW w:w="4205" w:type="dxa"/>
            <w:tcBorders>
              <w:top w:val="single" w:sz="4" w:space="0" w:color="000000"/>
              <w:left w:val="single" w:sz="4" w:space="0" w:color="000000"/>
              <w:bottom w:val="single" w:sz="4" w:space="0" w:color="000000"/>
              <w:right w:val="single" w:sz="4" w:space="0" w:color="000000"/>
            </w:tcBorders>
            <w:tcMar>
              <w:left w:w="10" w:type="dxa"/>
              <w:right w:w="10" w:type="dxa"/>
            </w:tcMar>
          </w:tcPr>
          <w:p w14:paraId="04EBB4B7" w14:textId="77777777" w:rsidR="004826F4" w:rsidRPr="009C0806" w:rsidRDefault="004826F4" w:rsidP="005B6CF3">
            <w:pPr>
              <w:pStyle w:val="Prrafodelista"/>
              <w:rPr>
                <w:rFonts w:ascii="Times New Roman" w:hAnsi="Times New Roman" w:cs="Times New Roman"/>
              </w:rPr>
            </w:pPr>
            <w:r w:rsidRPr="009C0806">
              <w:rPr>
                <w:rFonts w:ascii="Times New Roman" w:hAnsi="Times New Roman" w:cs="Times New Roman"/>
                <w:b/>
              </w:rPr>
              <w:t xml:space="preserve">ENTRENAMIENTO: </w:t>
            </w:r>
            <w:r w:rsidRPr="009C0806">
              <w:rPr>
                <w:rFonts w:ascii="Times New Roman" w:hAnsi="Times New Roman" w:cs="Times New Roman"/>
              </w:rPr>
              <w:t>3 meses</w:t>
            </w:r>
          </w:p>
        </w:tc>
      </w:tr>
      <w:tr w:rsidR="004826F4" w:rsidRPr="009C0806" w14:paraId="5E9EFA20"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199E07D3" w14:textId="77777777" w:rsidR="004826F4" w:rsidRPr="009C0806" w:rsidRDefault="004826F4" w:rsidP="005B6CF3">
            <w:pPr>
              <w:pStyle w:val="NormalWeb"/>
            </w:pPr>
            <w:r w:rsidRPr="009C0806">
              <w:rPr>
                <w:b/>
                <w:lang w:val="es-ES"/>
              </w:rPr>
              <w:t xml:space="preserve">FORMACION: </w:t>
            </w:r>
            <w:r w:rsidRPr="009C0806">
              <w:t>Cursos o diplomados en gerontología, psicoterapia, terapia cognitivo-conductual o enfoques similares.</w:t>
            </w:r>
          </w:p>
        </w:tc>
      </w:tr>
      <w:tr w:rsidR="004826F4" w:rsidRPr="009C0806" w14:paraId="2E7011F0"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13EE7A9D" w14:textId="77777777" w:rsidR="004826F4" w:rsidRPr="009C0806" w:rsidRDefault="004826F4" w:rsidP="005B6CF3">
            <w:pPr>
              <w:pStyle w:val="NormalWeb"/>
            </w:pPr>
            <w:r w:rsidRPr="009C0806">
              <w:rPr>
                <w:b/>
                <w:lang w:val="es-ES"/>
              </w:rPr>
              <w:t>HABILIDADES</w:t>
            </w:r>
            <w:r w:rsidRPr="009C0806">
              <w:rPr>
                <w:lang w:val="es-ES"/>
              </w:rPr>
              <w:t xml:space="preserve">: </w:t>
            </w:r>
          </w:p>
          <w:p w14:paraId="3EE29C79" w14:textId="77777777" w:rsidR="004826F4" w:rsidRPr="009C0806" w:rsidRDefault="004826F4" w:rsidP="004826F4">
            <w:pPr>
              <w:pStyle w:val="NormalWeb"/>
              <w:numPr>
                <w:ilvl w:val="0"/>
                <w:numId w:val="79"/>
              </w:numPr>
            </w:pPr>
            <w:r w:rsidRPr="009C0806">
              <w:t>Empatía y capacidad de escucha activa.</w:t>
            </w:r>
          </w:p>
          <w:p w14:paraId="169993B8" w14:textId="77777777" w:rsidR="004826F4" w:rsidRPr="009C0806" w:rsidRDefault="004826F4" w:rsidP="004826F4">
            <w:pPr>
              <w:pStyle w:val="NormalWeb"/>
              <w:numPr>
                <w:ilvl w:val="0"/>
                <w:numId w:val="79"/>
              </w:numPr>
            </w:pPr>
            <w:r w:rsidRPr="009C0806">
              <w:t>Habilidad para identificar necesidades emocionales y psicológicas.</w:t>
            </w:r>
          </w:p>
          <w:p w14:paraId="1CC4B171" w14:textId="77777777" w:rsidR="004826F4" w:rsidRPr="009C0806" w:rsidRDefault="004826F4" w:rsidP="004826F4">
            <w:pPr>
              <w:pStyle w:val="NormalWeb"/>
              <w:numPr>
                <w:ilvl w:val="0"/>
                <w:numId w:val="79"/>
              </w:numPr>
            </w:pPr>
            <w:r w:rsidRPr="009C0806">
              <w:t>Capacidad para diseñar y ejecutar planes de intervención.</w:t>
            </w:r>
          </w:p>
          <w:p w14:paraId="40D80D59" w14:textId="77777777" w:rsidR="004826F4" w:rsidRPr="009C0806" w:rsidRDefault="004826F4" w:rsidP="004826F4">
            <w:pPr>
              <w:pStyle w:val="NormalWeb"/>
              <w:numPr>
                <w:ilvl w:val="0"/>
                <w:numId w:val="79"/>
              </w:numPr>
            </w:pPr>
            <w:r w:rsidRPr="009C0806">
              <w:t>Excelentes habilidades de comunicación interpersonal.</w:t>
            </w:r>
          </w:p>
          <w:p w14:paraId="3B84EC3E" w14:textId="77777777" w:rsidR="004826F4" w:rsidRPr="009C0806" w:rsidRDefault="004826F4" w:rsidP="004826F4">
            <w:pPr>
              <w:pStyle w:val="NormalWeb"/>
              <w:numPr>
                <w:ilvl w:val="0"/>
                <w:numId w:val="79"/>
              </w:numPr>
            </w:pPr>
            <w:r w:rsidRPr="009C0806">
              <w:t>Resolución de conflictos y manejo de situaciones complejas.</w:t>
            </w:r>
          </w:p>
          <w:p w14:paraId="7567E95A" w14:textId="77777777" w:rsidR="004826F4" w:rsidRPr="009C0806" w:rsidRDefault="004826F4" w:rsidP="004826F4">
            <w:pPr>
              <w:pStyle w:val="NormalWeb"/>
              <w:numPr>
                <w:ilvl w:val="0"/>
                <w:numId w:val="79"/>
              </w:numPr>
            </w:pPr>
            <w:r w:rsidRPr="009C0806">
              <w:t>Capacidad para trabajar en equipo interdisciplinario.</w:t>
            </w:r>
          </w:p>
        </w:tc>
      </w:tr>
      <w:tr w:rsidR="004826F4" w:rsidRPr="009C0806" w14:paraId="13F5AF39"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1C6D01ED"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FUNCIONES</w:t>
            </w:r>
          </w:p>
          <w:p w14:paraId="1CEF9D7E" w14:textId="77777777" w:rsidR="004826F4" w:rsidRPr="009C0806" w:rsidRDefault="004826F4" w:rsidP="004826F4">
            <w:pPr>
              <w:pStyle w:val="NormalWeb"/>
              <w:numPr>
                <w:ilvl w:val="0"/>
                <w:numId w:val="80"/>
              </w:numPr>
            </w:pPr>
            <w:r w:rsidRPr="009C0806">
              <w:t>Realizar evaluaciones psicológicas a los adultos mayores para identificar sus necesidades y diseñar planes de intervención.</w:t>
            </w:r>
          </w:p>
          <w:p w14:paraId="2F79ADB0" w14:textId="77777777" w:rsidR="004826F4" w:rsidRPr="009C0806" w:rsidRDefault="004826F4" w:rsidP="004826F4">
            <w:pPr>
              <w:pStyle w:val="NormalWeb"/>
              <w:numPr>
                <w:ilvl w:val="0"/>
                <w:numId w:val="80"/>
              </w:numPr>
            </w:pPr>
            <w:r w:rsidRPr="009C0806">
              <w:t>Desarrollar e implementar programas de promoción de la salud mental y prevención de problemas emocionales.</w:t>
            </w:r>
          </w:p>
          <w:p w14:paraId="6A08F447" w14:textId="77777777" w:rsidR="004826F4" w:rsidRPr="009C0806" w:rsidRDefault="004826F4" w:rsidP="004826F4">
            <w:pPr>
              <w:pStyle w:val="NormalWeb"/>
              <w:numPr>
                <w:ilvl w:val="0"/>
                <w:numId w:val="80"/>
              </w:numPr>
            </w:pPr>
            <w:r w:rsidRPr="009C0806">
              <w:t>Brindar apoyo terapéutico individual y grupal a los beneficiarios.</w:t>
            </w:r>
          </w:p>
          <w:p w14:paraId="74904299" w14:textId="77777777" w:rsidR="004826F4" w:rsidRPr="009C0806" w:rsidRDefault="004826F4" w:rsidP="004826F4">
            <w:pPr>
              <w:pStyle w:val="NormalWeb"/>
              <w:numPr>
                <w:ilvl w:val="0"/>
                <w:numId w:val="80"/>
              </w:numPr>
            </w:pPr>
            <w:r w:rsidRPr="009C0806">
              <w:t>Realizar talleres y actividades de fortalecimiento emocional y social.</w:t>
            </w:r>
          </w:p>
          <w:p w14:paraId="5D57DC9E" w14:textId="77777777" w:rsidR="004826F4" w:rsidRPr="009C0806" w:rsidRDefault="004826F4" w:rsidP="004826F4">
            <w:pPr>
              <w:pStyle w:val="NormalWeb"/>
              <w:numPr>
                <w:ilvl w:val="0"/>
                <w:numId w:val="80"/>
              </w:numPr>
            </w:pPr>
            <w:r w:rsidRPr="009C0806">
              <w:t>Acompañar a las familias de los beneficiarios en procesos de apoyo y orientación psicológica.</w:t>
            </w:r>
          </w:p>
          <w:p w14:paraId="0EB78F1D" w14:textId="77777777" w:rsidR="004826F4" w:rsidRPr="009C0806" w:rsidRDefault="004826F4" w:rsidP="004826F4">
            <w:pPr>
              <w:pStyle w:val="NormalWeb"/>
              <w:numPr>
                <w:ilvl w:val="0"/>
                <w:numId w:val="80"/>
              </w:numPr>
            </w:pPr>
            <w:r w:rsidRPr="009C0806">
              <w:t>Mantener actualizados los registros y reportes de las intervenciones realizadas.</w:t>
            </w:r>
          </w:p>
          <w:p w14:paraId="32FA0CB9" w14:textId="77777777" w:rsidR="004826F4" w:rsidRPr="009C0806" w:rsidRDefault="004826F4" w:rsidP="004826F4">
            <w:pPr>
              <w:pStyle w:val="NormalWeb"/>
              <w:numPr>
                <w:ilvl w:val="0"/>
                <w:numId w:val="80"/>
              </w:numPr>
            </w:pPr>
            <w:r w:rsidRPr="009C0806">
              <w:t>Colaborar con el equipo interdisciplinario para garantizar una atención integral.</w:t>
            </w:r>
          </w:p>
          <w:p w14:paraId="3DC6F018" w14:textId="77777777" w:rsidR="004826F4" w:rsidRPr="009C0806" w:rsidRDefault="004826F4" w:rsidP="004826F4">
            <w:pPr>
              <w:pStyle w:val="NormalWeb"/>
              <w:numPr>
                <w:ilvl w:val="0"/>
                <w:numId w:val="80"/>
              </w:numPr>
            </w:pPr>
            <w:r w:rsidRPr="009C0806">
              <w:t>Promover un ambiente emocionalmente saludable dentro de la Fundación.</w:t>
            </w:r>
          </w:p>
        </w:tc>
      </w:tr>
      <w:tr w:rsidR="004826F4" w:rsidRPr="009C0806" w14:paraId="3AE1A9AD"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534FE3C4"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RESPONSABILIDADES</w:t>
            </w:r>
          </w:p>
        </w:tc>
      </w:tr>
      <w:tr w:rsidR="004826F4" w:rsidRPr="009C0806" w14:paraId="21D3BBCE"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7E3712A8" w14:textId="77777777" w:rsidR="004826F4" w:rsidRPr="009C0806" w:rsidRDefault="004826F4" w:rsidP="005B6CF3">
            <w:pPr>
              <w:pStyle w:val="NormalWeb"/>
            </w:pPr>
            <w:r w:rsidRPr="009C0806">
              <w:rPr>
                <w:b/>
                <w:lang w:val="es-ES"/>
              </w:rPr>
              <w:t>Materiales, herramientas y equipo de trabajo:</w:t>
            </w:r>
            <w:r w:rsidRPr="009C0806">
              <w:rPr>
                <w:lang w:val="es-ES"/>
              </w:rPr>
              <w:t xml:space="preserve"> </w:t>
            </w:r>
            <w:r w:rsidRPr="009C0806">
              <w:t>Asegurar el uso adecuado de materiales psicopedagógicos y herramientas tecnológicas para intervenciones.</w:t>
            </w:r>
          </w:p>
        </w:tc>
      </w:tr>
      <w:tr w:rsidR="004826F4" w:rsidRPr="009C0806" w14:paraId="5BE1F250"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52D8A294" w14:textId="77777777" w:rsidR="004826F4" w:rsidRPr="009C0806" w:rsidRDefault="004826F4" w:rsidP="005B6CF3">
            <w:pPr>
              <w:pStyle w:val="NormalWeb"/>
            </w:pPr>
            <w:r w:rsidRPr="009C0806">
              <w:rPr>
                <w:b/>
                <w:lang w:val="es-ES"/>
              </w:rPr>
              <w:t xml:space="preserve">Dinero, documentos o facturas: </w:t>
            </w:r>
            <w:r w:rsidRPr="009C0806">
              <w:t>Custodiar y actualizar los historiales psicológicos y otros documentos confidenciales.</w:t>
            </w:r>
          </w:p>
        </w:tc>
      </w:tr>
      <w:tr w:rsidR="004826F4" w:rsidRPr="009C0806" w14:paraId="26B95C31"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0619CC25" w14:textId="77777777" w:rsidR="004826F4" w:rsidRPr="009C0806" w:rsidRDefault="004826F4" w:rsidP="005B6CF3">
            <w:pPr>
              <w:pStyle w:val="NormalWeb"/>
            </w:pPr>
            <w:r w:rsidRPr="009C0806">
              <w:rPr>
                <w:b/>
                <w:lang w:val="es-ES"/>
              </w:rPr>
              <w:lastRenderedPageBreak/>
              <w:t xml:space="preserve">Supervisión de personal: </w:t>
            </w:r>
            <w:r w:rsidRPr="009C0806">
              <w:t>No aplica, pero podrá asesorar a otros colaboradores en aspectos psicológicos relacionados con los beneficiarios.</w:t>
            </w:r>
          </w:p>
        </w:tc>
      </w:tr>
      <w:tr w:rsidR="004826F4" w:rsidRPr="009C0806" w14:paraId="547E7687"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301298D8" w14:textId="77777777" w:rsidR="004826F4" w:rsidRPr="009C0806" w:rsidRDefault="004826F4" w:rsidP="005B6CF3">
            <w:pPr>
              <w:pStyle w:val="NormalWeb"/>
            </w:pPr>
            <w:r w:rsidRPr="009C0806">
              <w:rPr>
                <w:b/>
                <w:lang w:val="es-ES"/>
              </w:rPr>
              <w:t>Información:</w:t>
            </w:r>
            <w:r w:rsidRPr="009C0806">
              <w:rPr>
                <w:lang w:val="es-ES"/>
              </w:rPr>
              <w:t xml:space="preserve"> </w:t>
            </w:r>
            <w:r w:rsidRPr="009C0806">
              <w:t>Garantizar la confidencialidad de los datos personales y clínicos de los beneficiarios.</w:t>
            </w:r>
          </w:p>
        </w:tc>
      </w:tr>
      <w:tr w:rsidR="004826F4" w:rsidRPr="009C0806" w14:paraId="1CCA62D4"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1295EDA4"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CONDICIONES DEL TRABAJO</w:t>
            </w:r>
          </w:p>
        </w:tc>
      </w:tr>
      <w:tr w:rsidR="004826F4" w:rsidRPr="009C0806" w14:paraId="4EBDA360" w14:textId="77777777" w:rsidTr="005B6CF3">
        <w:trPr>
          <w:jc w:val="center"/>
        </w:trPr>
        <w:tc>
          <w:tcPr>
            <w:tcW w:w="3734" w:type="dxa"/>
            <w:tcBorders>
              <w:top w:val="single" w:sz="4" w:space="0" w:color="000000"/>
              <w:left w:val="single" w:sz="4" w:space="0" w:color="000000"/>
              <w:bottom w:val="single" w:sz="4" w:space="0" w:color="000000"/>
            </w:tcBorders>
            <w:vAlign w:val="center"/>
          </w:tcPr>
          <w:p w14:paraId="1B3E25FA"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Ambiente de trabajo</w:t>
            </w:r>
          </w:p>
        </w:tc>
        <w:tc>
          <w:tcPr>
            <w:tcW w:w="6620" w:type="dxa"/>
            <w:gridSpan w:val="2"/>
            <w:tcBorders>
              <w:top w:val="single" w:sz="4" w:space="0" w:color="000000"/>
              <w:left w:val="single" w:sz="4" w:space="0" w:color="000000"/>
              <w:bottom w:val="single" w:sz="4" w:space="0" w:color="000000"/>
              <w:right w:val="single" w:sz="4" w:space="0" w:color="000000"/>
            </w:tcBorders>
            <w:tcMar>
              <w:left w:w="10" w:type="dxa"/>
              <w:right w:w="10" w:type="dxa"/>
            </w:tcMar>
          </w:tcPr>
          <w:p w14:paraId="3A439BD2" w14:textId="77777777" w:rsidR="004826F4" w:rsidRPr="009C0806" w:rsidRDefault="004826F4" w:rsidP="005B6CF3">
            <w:pPr>
              <w:pStyle w:val="NormalWeb"/>
            </w:pPr>
            <w:r w:rsidRPr="009C0806">
              <w:t>Oficinas de la Fundación y espacios destinados a terapias individuales y grupales.</w:t>
            </w:r>
          </w:p>
        </w:tc>
      </w:tr>
      <w:tr w:rsidR="004826F4" w:rsidRPr="009C0806" w14:paraId="42E78F54" w14:textId="77777777" w:rsidTr="005B6CF3">
        <w:trPr>
          <w:jc w:val="center"/>
        </w:trPr>
        <w:tc>
          <w:tcPr>
            <w:tcW w:w="3734" w:type="dxa"/>
            <w:tcBorders>
              <w:top w:val="single" w:sz="4" w:space="0" w:color="000000"/>
              <w:left w:val="single" w:sz="4" w:space="0" w:color="000000"/>
              <w:bottom w:val="single" w:sz="4" w:space="0" w:color="000000"/>
            </w:tcBorders>
            <w:vAlign w:val="center"/>
          </w:tcPr>
          <w:p w14:paraId="5C317CC7"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 xml:space="preserve">Peligros y riesgos </w:t>
            </w:r>
          </w:p>
        </w:tc>
        <w:tc>
          <w:tcPr>
            <w:tcW w:w="6620" w:type="dxa"/>
            <w:gridSpan w:val="2"/>
            <w:tcBorders>
              <w:top w:val="single" w:sz="4" w:space="0" w:color="000000"/>
              <w:left w:val="single" w:sz="4" w:space="0" w:color="000000"/>
              <w:bottom w:val="single" w:sz="4" w:space="0" w:color="000000"/>
              <w:right w:val="single" w:sz="4" w:space="0" w:color="000000"/>
            </w:tcBorders>
            <w:tcMar>
              <w:left w:w="10" w:type="dxa"/>
              <w:right w:w="10" w:type="dxa"/>
            </w:tcMar>
          </w:tcPr>
          <w:p w14:paraId="718CD580" w14:textId="77777777" w:rsidR="004826F4" w:rsidRPr="009C0806" w:rsidRDefault="004826F4" w:rsidP="005B6CF3">
            <w:pPr>
              <w:pStyle w:val="NormalWeb"/>
            </w:pPr>
            <w:r w:rsidRPr="009C0806">
              <w:t>Riesgos asociados al manejo de situaciones emocionales complejas y al contacto con pacientes en crisis; posibilidad de exposición a altos niveles de estrés.</w:t>
            </w:r>
          </w:p>
        </w:tc>
      </w:tr>
    </w:tbl>
    <w:p w14:paraId="48725EDC" w14:textId="77777777" w:rsidR="004826F4" w:rsidRPr="009C0806" w:rsidRDefault="004826F4" w:rsidP="004826F4">
      <w:pPr>
        <w:rPr>
          <w:rFonts w:ascii="Times New Roman" w:hAnsi="Times New Roman" w:cs="Times New Roman"/>
        </w:rPr>
      </w:pPr>
    </w:p>
    <w:p w14:paraId="66ADF37D" w14:textId="77777777" w:rsidR="004826F4" w:rsidRPr="009C0806" w:rsidRDefault="004826F4" w:rsidP="004826F4">
      <w:pPr>
        <w:rPr>
          <w:rFonts w:ascii="Times New Roman" w:hAnsi="Times New Roman" w:cs="Times New Roman"/>
          <w:b/>
          <w:bCs/>
        </w:rPr>
      </w:pPr>
      <w:r w:rsidRPr="009C0806">
        <w:rPr>
          <w:rFonts w:ascii="Times New Roman" w:hAnsi="Times New Roman" w:cs="Times New Roman"/>
          <w:b/>
          <w:bCs/>
        </w:rPr>
        <w:t>FISIOTERAPEUTA</w:t>
      </w:r>
    </w:p>
    <w:p w14:paraId="3A62ECE2" w14:textId="77777777" w:rsidR="004826F4" w:rsidRPr="009C0806" w:rsidRDefault="004826F4" w:rsidP="004826F4">
      <w:pPr>
        <w:rPr>
          <w:rFonts w:ascii="Times New Roman" w:hAnsi="Times New Roman" w:cs="Times New Roman"/>
        </w:rPr>
      </w:pPr>
    </w:p>
    <w:tbl>
      <w:tblPr>
        <w:tblW w:w="10354" w:type="dxa"/>
        <w:jc w:val="center"/>
        <w:tblLayout w:type="fixed"/>
        <w:tblLook w:val="0000" w:firstRow="0" w:lastRow="0" w:firstColumn="0" w:lastColumn="0" w:noHBand="0" w:noVBand="0"/>
      </w:tblPr>
      <w:tblGrid>
        <w:gridCol w:w="3734"/>
        <w:gridCol w:w="2415"/>
        <w:gridCol w:w="4205"/>
      </w:tblGrid>
      <w:tr w:rsidR="004826F4" w:rsidRPr="009C0806" w14:paraId="5EDE8ED9" w14:textId="77777777" w:rsidTr="005B6CF3">
        <w:trPr>
          <w:trHeight w:val="371"/>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00267837"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NOMBRE DEL CARGO: FISIOTERAPEUTA</w:t>
            </w:r>
          </w:p>
        </w:tc>
      </w:tr>
      <w:tr w:rsidR="004826F4" w:rsidRPr="009C0806" w14:paraId="7922B13F" w14:textId="77777777" w:rsidTr="005B6CF3">
        <w:trPr>
          <w:trHeight w:val="507"/>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1B1B15DE" w14:textId="77777777" w:rsidR="004826F4" w:rsidRPr="009C0806" w:rsidRDefault="004826F4" w:rsidP="005B6CF3">
            <w:pPr>
              <w:pStyle w:val="NormalWeb"/>
            </w:pPr>
            <w:r w:rsidRPr="009C0806">
              <w:rPr>
                <w:b/>
                <w:lang w:val="es-ES"/>
              </w:rPr>
              <w:t xml:space="preserve">OBJETIVO GENERAL: </w:t>
            </w:r>
            <w:r w:rsidRPr="009C0806">
              <w:t>Diseñar e implementar programas de rehabilitación y mantenimiento físico para los adultos mayores, promoviendo la movilidad, previniendo el deterioro funcional y mejorando su calidad de vida a través de terapias personalizadas y actividades grupales.</w:t>
            </w:r>
          </w:p>
        </w:tc>
      </w:tr>
      <w:tr w:rsidR="004826F4" w:rsidRPr="009C0806" w14:paraId="107C97CC"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42F6C8A7" w14:textId="77777777" w:rsidR="004826F4" w:rsidRPr="009C0806" w:rsidRDefault="004826F4" w:rsidP="005B6CF3">
            <w:pPr>
              <w:pStyle w:val="NormalWeb"/>
            </w:pPr>
            <w:r w:rsidRPr="009C0806">
              <w:rPr>
                <w:b/>
                <w:lang w:val="es-ES"/>
              </w:rPr>
              <w:t xml:space="preserve">CARGO JEFE INMEDIATO: </w:t>
            </w:r>
            <w:r w:rsidRPr="009C0806">
              <w:t>Coordinador de Sede</w:t>
            </w:r>
          </w:p>
        </w:tc>
      </w:tr>
      <w:tr w:rsidR="004826F4" w:rsidRPr="009C0806" w14:paraId="7B7E16A3"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16D81A85" w14:textId="77777777" w:rsidR="004826F4" w:rsidRPr="009C0806" w:rsidRDefault="004826F4" w:rsidP="005B6CF3">
            <w:pPr>
              <w:pStyle w:val="NormalWeb"/>
            </w:pPr>
            <w:r w:rsidRPr="009C0806">
              <w:rPr>
                <w:b/>
                <w:lang w:val="es-ES"/>
              </w:rPr>
              <w:t xml:space="preserve">EXPERIENCIA LABORAL:  </w:t>
            </w:r>
            <w:r w:rsidRPr="009C0806">
              <w:t>Mínimo 2 años de experiencia en fisioterapia, preferiblemente en atención a poblaciones mayores o en programas de rehabilitación física.</w:t>
            </w:r>
          </w:p>
        </w:tc>
      </w:tr>
      <w:tr w:rsidR="004826F4" w:rsidRPr="009C0806" w14:paraId="7A57AE1A"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2F375F81"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CONOCIMIENTO Y HABILIDADES REQUERIDAS</w:t>
            </w:r>
          </w:p>
        </w:tc>
      </w:tr>
      <w:tr w:rsidR="004826F4" w:rsidRPr="009C0806" w14:paraId="05CB0A21" w14:textId="77777777" w:rsidTr="005B6CF3">
        <w:trPr>
          <w:jc w:val="center"/>
        </w:trPr>
        <w:tc>
          <w:tcPr>
            <w:tcW w:w="6149" w:type="dxa"/>
            <w:gridSpan w:val="2"/>
            <w:tcBorders>
              <w:top w:val="single" w:sz="4" w:space="0" w:color="000000"/>
              <w:left w:val="single" w:sz="4" w:space="0" w:color="000000"/>
              <w:bottom w:val="single" w:sz="4" w:space="0" w:color="000000"/>
            </w:tcBorders>
          </w:tcPr>
          <w:p w14:paraId="10BF1E46" w14:textId="77777777" w:rsidR="004826F4" w:rsidRPr="009C0806" w:rsidRDefault="004826F4" w:rsidP="005B6CF3">
            <w:pPr>
              <w:pStyle w:val="NormalWeb"/>
            </w:pPr>
            <w:r w:rsidRPr="009C0806">
              <w:rPr>
                <w:b/>
                <w:lang w:val="es-ES"/>
              </w:rPr>
              <w:t xml:space="preserve">EDUCACIÒN: </w:t>
            </w:r>
            <w:r w:rsidRPr="009C0806">
              <w:t>Título profesional en Fisioterapia con registro profesional vigente.</w:t>
            </w:r>
          </w:p>
        </w:tc>
        <w:tc>
          <w:tcPr>
            <w:tcW w:w="4205" w:type="dxa"/>
            <w:tcBorders>
              <w:top w:val="single" w:sz="4" w:space="0" w:color="000000"/>
              <w:left w:val="single" w:sz="4" w:space="0" w:color="000000"/>
              <w:bottom w:val="single" w:sz="4" w:space="0" w:color="000000"/>
              <w:right w:val="single" w:sz="4" w:space="0" w:color="000000"/>
            </w:tcBorders>
            <w:tcMar>
              <w:left w:w="10" w:type="dxa"/>
              <w:right w:w="10" w:type="dxa"/>
            </w:tcMar>
          </w:tcPr>
          <w:p w14:paraId="0EF91C9A" w14:textId="77777777" w:rsidR="004826F4" w:rsidRPr="009C0806" w:rsidRDefault="004826F4" w:rsidP="005B6CF3">
            <w:pPr>
              <w:pStyle w:val="Prrafodelista"/>
              <w:rPr>
                <w:rFonts w:ascii="Times New Roman" w:hAnsi="Times New Roman" w:cs="Times New Roman"/>
              </w:rPr>
            </w:pPr>
            <w:r w:rsidRPr="009C0806">
              <w:rPr>
                <w:rFonts w:ascii="Times New Roman" w:hAnsi="Times New Roman" w:cs="Times New Roman"/>
                <w:b/>
              </w:rPr>
              <w:t xml:space="preserve">ENTRENAMIENTO: </w:t>
            </w:r>
            <w:r w:rsidRPr="009C0806">
              <w:rPr>
                <w:rFonts w:ascii="Times New Roman" w:hAnsi="Times New Roman" w:cs="Times New Roman"/>
              </w:rPr>
              <w:t>2 meses</w:t>
            </w:r>
          </w:p>
        </w:tc>
      </w:tr>
      <w:tr w:rsidR="004826F4" w:rsidRPr="009C0806" w14:paraId="76CFBD8A"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595040B8" w14:textId="77777777" w:rsidR="004826F4" w:rsidRPr="009C0806" w:rsidRDefault="004826F4" w:rsidP="005B6CF3">
            <w:pPr>
              <w:pStyle w:val="NormalWeb"/>
            </w:pPr>
            <w:r w:rsidRPr="009C0806">
              <w:rPr>
                <w:b/>
                <w:lang w:val="es-ES"/>
              </w:rPr>
              <w:t xml:space="preserve">FORMACION: </w:t>
            </w:r>
            <w:r w:rsidRPr="009C0806">
              <w:t>Capacitación en rehabilitación geriátrica, prevención de caídas y uso de equipos terapéuticos.</w:t>
            </w:r>
          </w:p>
        </w:tc>
      </w:tr>
      <w:tr w:rsidR="004826F4" w:rsidRPr="009C0806" w14:paraId="7EEBBF25"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1AA74A26" w14:textId="77777777" w:rsidR="004826F4" w:rsidRPr="009C0806" w:rsidRDefault="004826F4" w:rsidP="005B6CF3">
            <w:pPr>
              <w:pStyle w:val="NormalWeb"/>
            </w:pPr>
            <w:r w:rsidRPr="009C0806">
              <w:rPr>
                <w:b/>
                <w:lang w:val="es-ES"/>
              </w:rPr>
              <w:t>HABILIDADES</w:t>
            </w:r>
            <w:r w:rsidRPr="009C0806">
              <w:rPr>
                <w:lang w:val="es-ES"/>
              </w:rPr>
              <w:t xml:space="preserve">: </w:t>
            </w:r>
          </w:p>
          <w:p w14:paraId="1ED466C1" w14:textId="77777777" w:rsidR="004826F4" w:rsidRPr="009C0806" w:rsidRDefault="004826F4" w:rsidP="004826F4">
            <w:pPr>
              <w:pStyle w:val="NormalWeb"/>
              <w:numPr>
                <w:ilvl w:val="0"/>
                <w:numId w:val="81"/>
              </w:numPr>
            </w:pPr>
            <w:r w:rsidRPr="009C0806">
              <w:t>Capacidad para evaluar el estado físico y funcional de los beneficiarios.</w:t>
            </w:r>
          </w:p>
          <w:p w14:paraId="5576B083" w14:textId="77777777" w:rsidR="004826F4" w:rsidRPr="009C0806" w:rsidRDefault="004826F4" w:rsidP="004826F4">
            <w:pPr>
              <w:pStyle w:val="NormalWeb"/>
              <w:numPr>
                <w:ilvl w:val="0"/>
                <w:numId w:val="81"/>
              </w:numPr>
            </w:pPr>
            <w:r w:rsidRPr="009C0806">
              <w:t>Empatía y sensibilidad para trabajar con poblaciones vulnerables.</w:t>
            </w:r>
          </w:p>
          <w:p w14:paraId="455E667C" w14:textId="77777777" w:rsidR="004826F4" w:rsidRPr="009C0806" w:rsidRDefault="004826F4" w:rsidP="004826F4">
            <w:pPr>
              <w:pStyle w:val="NormalWeb"/>
              <w:numPr>
                <w:ilvl w:val="0"/>
                <w:numId w:val="81"/>
              </w:numPr>
            </w:pPr>
            <w:r w:rsidRPr="009C0806">
              <w:t>Habilidad para diseñar y ejecutar planes de tratamiento individualizados.</w:t>
            </w:r>
          </w:p>
          <w:p w14:paraId="518E752B" w14:textId="77777777" w:rsidR="004826F4" w:rsidRPr="009C0806" w:rsidRDefault="004826F4" w:rsidP="004826F4">
            <w:pPr>
              <w:pStyle w:val="NormalWeb"/>
              <w:numPr>
                <w:ilvl w:val="0"/>
                <w:numId w:val="81"/>
              </w:numPr>
            </w:pPr>
            <w:r w:rsidRPr="009C0806">
              <w:t>Trabajo en equipo interdisciplinario.</w:t>
            </w:r>
          </w:p>
          <w:p w14:paraId="6131CF75" w14:textId="77777777" w:rsidR="004826F4" w:rsidRPr="009C0806" w:rsidRDefault="004826F4" w:rsidP="004826F4">
            <w:pPr>
              <w:pStyle w:val="NormalWeb"/>
              <w:numPr>
                <w:ilvl w:val="0"/>
                <w:numId w:val="81"/>
              </w:numPr>
            </w:pPr>
            <w:r w:rsidRPr="009C0806">
              <w:t>Comunicación efectiva y motivación de los pacientes.</w:t>
            </w:r>
          </w:p>
          <w:p w14:paraId="4EF0975E" w14:textId="77777777" w:rsidR="004826F4" w:rsidRPr="009C0806" w:rsidRDefault="004826F4" w:rsidP="004826F4">
            <w:pPr>
              <w:pStyle w:val="NormalWeb"/>
              <w:numPr>
                <w:ilvl w:val="0"/>
                <w:numId w:val="81"/>
              </w:numPr>
            </w:pPr>
            <w:r w:rsidRPr="009C0806">
              <w:lastRenderedPageBreak/>
              <w:t>Resolución de problemas y toma de decisiones rápidas.</w:t>
            </w:r>
          </w:p>
        </w:tc>
      </w:tr>
      <w:tr w:rsidR="004826F4" w:rsidRPr="009C0806" w14:paraId="51BD7718"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3510F204"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lastRenderedPageBreak/>
              <w:t>FUNCIONES</w:t>
            </w:r>
          </w:p>
          <w:p w14:paraId="66215BCB" w14:textId="77777777" w:rsidR="004826F4" w:rsidRPr="009C0806" w:rsidRDefault="004826F4" w:rsidP="004826F4">
            <w:pPr>
              <w:pStyle w:val="NormalWeb"/>
              <w:numPr>
                <w:ilvl w:val="0"/>
                <w:numId w:val="82"/>
              </w:numPr>
            </w:pPr>
            <w:r w:rsidRPr="009C0806">
              <w:t>Realizar valoraciones físicas iniciales y periódicas para identificar necesidades terapéuticas.</w:t>
            </w:r>
          </w:p>
          <w:p w14:paraId="28CB5A82" w14:textId="77777777" w:rsidR="004826F4" w:rsidRPr="009C0806" w:rsidRDefault="004826F4" w:rsidP="004826F4">
            <w:pPr>
              <w:pStyle w:val="NormalWeb"/>
              <w:numPr>
                <w:ilvl w:val="0"/>
                <w:numId w:val="82"/>
              </w:numPr>
            </w:pPr>
            <w:r w:rsidRPr="009C0806">
              <w:t>Diseñar programas de rehabilitación individual y grupal adaptados a las condiciones de los adultos mayores.</w:t>
            </w:r>
          </w:p>
          <w:p w14:paraId="1C5BE5F3" w14:textId="77777777" w:rsidR="004826F4" w:rsidRPr="009C0806" w:rsidRDefault="004826F4" w:rsidP="004826F4">
            <w:pPr>
              <w:pStyle w:val="NormalWeb"/>
              <w:numPr>
                <w:ilvl w:val="0"/>
                <w:numId w:val="82"/>
              </w:numPr>
            </w:pPr>
            <w:r w:rsidRPr="009C0806">
              <w:t>Aplicar técnicas de terapia física, como ejercicios terapéuticos, electroterapia y masoterapia.</w:t>
            </w:r>
          </w:p>
          <w:p w14:paraId="0C916203" w14:textId="77777777" w:rsidR="004826F4" w:rsidRPr="009C0806" w:rsidRDefault="004826F4" w:rsidP="004826F4">
            <w:pPr>
              <w:pStyle w:val="NormalWeb"/>
              <w:numPr>
                <w:ilvl w:val="0"/>
                <w:numId w:val="82"/>
              </w:numPr>
            </w:pPr>
            <w:r w:rsidRPr="009C0806">
              <w:t>Educar a los beneficiarios y sus familias sobre prácticas de cuidado físico y prevención de lesiones.</w:t>
            </w:r>
          </w:p>
          <w:p w14:paraId="4069D28C" w14:textId="77777777" w:rsidR="004826F4" w:rsidRPr="009C0806" w:rsidRDefault="004826F4" w:rsidP="004826F4">
            <w:pPr>
              <w:pStyle w:val="NormalWeb"/>
              <w:numPr>
                <w:ilvl w:val="0"/>
                <w:numId w:val="82"/>
              </w:numPr>
            </w:pPr>
            <w:r w:rsidRPr="009C0806">
              <w:t>Monitorear la evolución de los pacientes y ajustar los planes de tratamiento según sea necesario.</w:t>
            </w:r>
          </w:p>
          <w:p w14:paraId="36BF2D4F" w14:textId="77777777" w:rsidR="004826F4" w:rsidRPr="009C0806" w:rsidRDefault="004826F4" w:rsidP="004826F4">
            <w:pPr>
              <w:pStyle w:val="NormalWeb"/>
              <w:numPr>
                <w:ilvl w:val="0"/>
                <w:numId w:val="82"/>
              </w:numPr>
            </w:pPr>
            <w:r w:rsidRPr="009C0806">
              <w:t>Mantener actualizados los registros de las intervenciones realizadas y reportar novedades al jefe inmediato.</w:t>
            </w:r>
          </w:p>
          <w:p w14:paraId="5F3A117B" w14:textId="77777777" w:rsidR="004826F4" w:rsidRPr="009C0806" w:rsidRDefault="004826F4" w:rsidP="004826F4">
            <w:pPr>
              <w:pStyle w:val="NormalWeb"/>
              <w:numPr>
                <w:ilvl w:val="0"/>
                <w:numId w:val="82"/>
              </w:numPr>
            </w:pPr>
            <w:r w:rsidRPr="009C0806">
              <w:t>Promover actividades físicas grupales para mejorar la socialización y el bienestar general.</w:t>
            </w:r>
          </w:p>
        </w:tc>
      </w:tr>
      <w:tr w:rsidR="004826F4" w:rsidRPr="009C0806" w14:paraId="3C1A70CA"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6C8EC4A2"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RESPONSABILIDADES</w:t>
            </w:r>
          </w:p>
        </w:tc>
      </w:tr>
      <w:tr w:rsidR="004826F4" w:rsidRPr="009C0806" w14:paraId="25419597"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5D65CBA0" w14:textId="77777777" w:rsidR="004826F4" w:rsidRPr="009C0806" w:rsidRDefault="004826F4" w:rsidP="005B6CF3">
            <w:pPr>
              <w:pStyle w:val="NormalWeb"/>
            </w:pPr>
            <w:r w:rsidRPr="009C0806">
              <w:rPr>
                <w:b/>
                <w:lang w:val="es-ES"/>
              </w:rPr>
              <w:t>Materiales, herramientas y equipo de trabajo:</w:t>
            </w:r>
            <w:r w:rsidRPr="009C0806">
              <w:rPr>
                <w:lang w:val="es-ES"/>
              </w:rPr>
              <w:t xml:space="preserve"> </w:t>
            </w:r>
            <w:r w:rsidRPr="009C0806">
              <w:t>Supervisar y garantizar el buen uso y mantenimiento de los equipos terapéuticos e insumos.</w:t>
            </w:r>
          </w:p>
        </w:tc>
      </w:tr>
      <w:tr w:rsidR="004826F4" w:rsidRPr="009C0806" w14:paraId="0CBAC5FC"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60147AE0" w14:textId="77777777" w:rsidR="004826F4" w:rsidRPr="009C0806" w:rsidRDefault="004826F4" w:rsidP="005B6CF3">
            <w:pPr>
              <w:pStyle w:val="NormalWeb"/>
            </w:pPr>
            <w:r w:rsidRPr="009C0806">
              <w:rPr>
                <w:b/>
                <w:lang w:val="es-ES"/>
              </w:rPr>
              <w:t xml:space="preserve">Dinero, documentos o facturas: </w:t>
            </w:r>
            <w:r w:rsidRPr="009C0806">
              <w:t>Custodiar y actualizar los registros clínicos de los beneficiarios.</w:t>
            </w:r>
          </w:p>
        </w:tc>
      </w:tr>
      <w:tr w:rsidR="004826F4" w:rsidRPr="009C0806" w14:paraId="575C1D44"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744A0985" w14:textId="77777777" w:rsidR="004826F4" w:rsidRPr="009C0806" w:rsidRDefault="004826F4" w:rsidP="005B6CF3">
            <w:pPr>
              <w:pStyle w:val="NormalWeb"/>
            </w:pPr>
            <w:r w:rsidRPr="009C0806">
              <w:rPr>
                <w:b/>
                <w:lang w:val="es-ES"/>
              </w:rPr>
              <w:t xml:space="preserve">Supervisión de personal: </w:t>
            </w:r>
            <w:r w:rsidRPr="009C0806">
              <w:t>No aplica directamente, pero podrá colaborar en la capacitación de auxiliares terapéuticos si es necesario.</w:t>
            </w:r>
          </w:p>
        </w:tc>
      </w:tr>
      <w:tr w:rsidR="004826F4" w:rsidRPr="009C0806" w14:paraId="18D21784"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03DB8D8D" w14:textId="77777777" w:rsidR="004826F4" w:rsidRPr="009C0806" w:rsidRDefault="004826F4" w:rsidP="005B6CF3">
            <w:pPr>
              <w:pStyle w:val="NormalWeb"/>
            </w:pPr>
            <w:r w:rsidRPr="009C0806">
              <w:rPr>
                <w:b/>
                <w:lang w:val="es-ES"/>
              </w:rPr>
              <w:t>Información:</w:t>
            </w:r>
            <w:r w:rsidRPr="009C0806">
              <w:rPr>
                <w:lang w:val="es-ES"/>
              </w:rPr>
              <w:t xml:space="preserve"> </w:t>
            </w:r>
            <w:r w:rsidRPr="009C0806">
              <w:t>Manejar de manera confidencial la información clínica y personal de los beneficiarios.</w:t>
            </w:r>
          </w:p>
        </w:tc>
      </w:tr>
      <w:tr w:rsidR="004826F4" w:rsidRPr="009C0806" w14:paraId="0C73A519"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4EDCECC2"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CONDICIONES DEL TRABAJO</w:t>
            </w:r>
          </w:p>
        </w:tc>
      </w:tr>
      <w:tr w:rsidR="004826F4" w:rsidRPr="009C0806" w14:paraId="68E05476" w14:textId="77777777" w:rsidTr="005B6CF3">
        <w:trPr>
          <w:jc w:val="center"/>
        </w:trPr>
        <w:tc>
          <w:tcPr>
            <w:tcW w:w="3734" w:type="dxa"/>
            <w:tcBorders>
              <w:top w:val="single" w:sz="4" w:space="0" w:color="000000"/>
              <w:left w:val="single" w:sz="4" w:space="0" w:color="000000"/>
              <w:bottom w:val="single" w:sz="4" w:space="0" w:color="000000"/>
            </w:tcBorders>
            <w:vAlign w:val="center"/>
          </w:tcPr>
          <w:p w14:paraId="4B9162A9"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Ambiente de trabajo</w:t>
            </w:r>
          </w:p>
        </w:tc>
        <w:tc>
          <w:tcPr>
            <w:tcW w:w="6620" w:type="dxa"/>
            <w:gridSpan w:val="2"/>
            <w:tcBorders>
              <w:top w:val="single" w:sz="4" w:space="0" w:color="000000"/>
              <w:left w:val="single" w:sz="4" w:space="0" w:color="000000"/>
              <w:bottom w:val="single" w:sz="4" w:space="0" w:color="000000"/>
              <w:right w:val="single" w:sz="4" w:space="0" w:color="000000"/>
            </w:tcBorders>
            <w:tcMar>
              <w:left w:w="10" w:type="dxa"/>
              <w:right w:w="10" w:type="dxa"/>
            </w:tcMar>
          </w:tcPr>
          <w:p w14:paraId="2382B82D" w14:textId="77777777" w:rsidR="004826F4" w:rsidRPr="009C0806" w:rsidRDefault="004826F4" w:rsidP="005B6CF3">
            <w:pPr>
              <w:pStyle w:val="NormalWeb"/>
            </w:pPr>
            <w:r w:rsidRPr="009C0806">
              <w:t>Instalaciones de la Fundación, incluyendo salas de terapia, gimnasios y espacios al aire libre.</w:t>
            </w:r>
          </w:p>
        </w:tc>
      </w:tr>
      <w:tr w:rsidR="004826F4" w:rsidRPr="009C0806" w14:paraId="2D790184" w14:textId="77777777" w:rsidTr="005B6CF3">
        <w:trPr>
          <w:jc w:val="center"/>
        </w:trPr>
        <w:tc>
          <w:tcPr>
            <w:tcW w:w="3734" w:type="dxa"/>
            <w:tcBorders>
              <w:top w:val="single" w:sz="4" w:space="0" w:color="000000"/>
              <w:left w:val="single" w:sz="4" w:space="0" w:color="000000"/>
              <w:bottom w:val="single" w:sz="4" w:space="0" w:color="000000"/>
            </w:tcBorders>
            <w:vAlign w:val="center"/>
          </w:tcPr>
          <w:p w14:paraId="011522F7"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 xml:space="preserve">Peligros y riesgos </w:t>
            </w:r>
          </w:p>
        </w:tc>
        <w:tc>
          <w:tcPr>
            <w:tcW w:w="6620" w:type="dxa"/>
            <w:gridSpan w:val="2"/>
            <w:tcBorders>
              <w:top w:val="single" w:sz="4" w:space="0" w:color="000000"/>
              <w:left w:val="single" w:sz="4" w:space="0" w:color="000000"/>
              <w:bottom w:val="single" w:sz="4" w:space="0" w:color="000000"/>
              <w:right w:val="single" w:sz="4" w:space="0" w:color="000000"/>
            </w:tcBorders>
            <w:tcMar>
              <w:left w:w="10" w:type="dxa"/>
              <w:right w:w="10" w:type="dxa"/>
            </w:tcMar>
          </w:tcPr>
          <w:p w14:paraId="22EB0705" w14:textId="77777777" w:rsidR="004826F4" w:rsidRPr="009C0806" w:rsidRDefault="004826F4" w:rsidP="005B6CF3">
            <w:pPr>
              <w:pStyle w:val="NormalWeb"/>
            </w:pPr>
            <w:r w:rsidRPr="009C0806">
              <w:t>Riesgo de lesiones musculo-esqueléticas al manipular pacientes; exposición a situaciones de estrés debido a la naturaleza de la población atendida.</w:t>
            </w:r>
          </w:p>
        </w:tc>
      </w:tr>
    </w:tbl>
    <w:p w14:paraId="163BFADC" w14:textId="77777777" w:rsidR="004826F4" w:rsidRPr="009C0806" w:rsidRDefault="004826F4" w:rsidP="004826F4">
      <w:pPr>
        <w:rPr>
          <w:rFonts w:ascii="Times New Roman" w:hAnsi="Times New Roman" w:cs="Times New Roman"/>
        </w:rPr>
      </w:pPr>
    </w:p>
    <w:p w14:paraId="16139A36" w14:textId="77777777" w:rsidR="004826F4" w:rsidRPr="009C0806" w:rsidRDefault="004826F4" w:rsidP="004826F4">
      <w:pPr>
        <w:rPr>
          <w:rFonts w:ascii="Times New Roman" w:hAnsi="Times New Roman" w:cs="Times New Roman"/>
          <w:b/>
          <w:bCs/>
        </w:rPr>
      </w:pPr>
      <w:r w:rsidRPr="009C0806">
        <w:rPr>
          <w:rFonts w:ascii="Times New Roman" w:hAnsi="Times New Roman" w:cs="Times New Roman"/>
          <w:b/>
          <w:bCs/>
        </w:rPr>
        <w:t>NUTRICIONISTA</w:t>
      </w:r>
    </w:p>
    <w:p w14:paraId="090FC201" w14:textId="77777777" w:rsidR="004826F4" w:rsidRPr="009C0806" w:rsidRDefault="004826F4" w:rsidP="004826F4">
      <w:pPr>
        <w:rPr>
          <w:rFonts w:ascii="Times New Roman" w:hAnsi="Times New Roman" w:cs="Times New Roman"/>
        </w:rPr>
      </w:pPr>
    </w:p>
    <w:tbl>
      <w:tblPr>
        <w:tblW w:w="10354" w:type="dxa"/>
        <w:jc w:val="center"/>
        <w:tblLayout w:type="fixed"/>
        <w:tblLook w:val="0000" w:firstRow="0" w:lastRow="0" w:firstColumn="0" w:lastColumn="0" w:noHBand="0" w:noVBand="0"/>
      </w:tblPr>
      <w:tblGrid>
        <w:gridCol w:w="3734"/>
        <w:gridCol w:w="2415"/>
        <w:gridCol w:w="4205"/>
      </w:tblGrid>
      <w:tr w:rsidR="004826F4" w:rsidRPr="009C0806" w14:paraId="55B6D48E" w14:textId="77777777" w:rsidTr="005B6CF3">
        <w:trPr>
          <w:trHeight w:val="371"/>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3C925AEC"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NOMBRE DEL CARGO: NUTRICIONISTA</w:t>
            </w:r>
          </w:p>
        </w:tc>
      </w:tr>
      <w:tr w:rsidR="004826F4" w:rsidRPr="009C0806" w14:paraId="7C6AE1E5" w14:textId="77777777" w:rsidTr="005B6CF3">
        <w:trPr>
          <w:trHeight w:val="507"/>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62053263" w14:textId="77777777" w:rsidR="004826F4" w:rsidRPr="009C0806" w:rsidRDefault="004826F4" w:rsidP="005B6CF3">
            <w:pPr>
              <w:pStyle w:val="NormalWeb"/>
            </w:pPr>
            <w:r w:rsidRPr="009C0806">
              <w:rPr>
                <w:b/>
                <w:lang w:val="es-ES"/>
              </w:rPr>
              <w:lastRenderedPageBreak/>
              <w:t xml:space="preserve">OBJETIVO GENERAL: </w:t>
            </w:r>
            <w:r w:rsidRPr="009C0806">
              <w:t>Diseñar, implementar y supervisar planes de alimentación que garanticen una nutrición balanceada y adecuada para los adultos mayores, promoviendo su bienestar físico y previniendo problemas de salud asociados a la alimentación.</w:t>
            </w:r>
          </w:p>
        </w:tc>
      </w:tr>
      <w:tr w:rsidR="004826F4" w:rsidRPr="009C0806" w14:paraId="74ED51F4"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2B68F78B" w14:textId="77777777" w:rsidR="004826F4" w:rsidRPr="009C0806" w:rsidRDefault="004826F4" w:rsidP="005B6CF3">
            <w:pPr>
              <w:pStyle w:val="NormalWeb"/>
            </w:pPr>
            <w:r w:rsidRPr="009C0806">
              <w:rPr>
                <w:b/>
                <w:lang w:val="es-ES"/>
              </w:rPr>
              <w:t xml:space="preserve">CARGO JEFE INMEDIATO: </w:t>
            </w:r>
            <w:r w:rsidRPr="009C0806">
              <w:t>Coordinador de Sede</w:t>
            </w:r>
          </w:p>
        </w:tc>
      </w:tr>
      <w:tr w:rsidR="004826F4" w:rsidRPr="009C0806" w14:paraId="4A59B1A9"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4F6E0243" w14:textId="77777777" w:rsidR="004826F4" w:rsidRPr="009C0806" w:rsidRDefault="004826F4" w:rsidP="005B6CF3">
            <w:pPr>
              <w:pStyle w:val="NormalWeb"/>
            </w:pPr>
            <w:r w:rsidRPr="009C0806">
              <w:rPr>
                <w:b/>
                <w:lang w:val="es-ES"/>
              </w:rPr>
              <w:t xml:space="preserve">EXPERIENCIA LABORAL:  </w:t>
            </w:r>
            <w:r w:rsidRPr="009C0806">
              <w:t>Mínimo 2 años de experiencia en nutrición clínica o comunitaria, preferiblemente con poblaciones mayores o en instituciones de salud.</w:t>
            </w:r>
          </w:p>
        </w:tc>
      </w:tr>
      <w:tr w:rsidR="004826F4" w:rsidRPr="009C0806" w14:paraId="49CF4090"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6E017AC1"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CONOCIMIENTO Y HABILIDADES REQUERIDAS</w:t>
            </w:r>
          </w:p>
        </w:tc>
      </w:tr>
      <w:tr w:rsidR="004826F4" w:rsidRPr="009C0806" w14:paraId="29E38B28" w14:textId="77777777" w:rsidTr="005B6CF3">
        <w:trPr>
          <w:jc w:val="center"/>
        </w:trPr>
        <w:tc>
          <w:tcPr>
            <w:tcW w:w="6149" w:type="dxa"/>
            <w:gridSpan w:val="2"/>
            <w:tcBorders>
              <w:top w:val="single" w:sz="4" w:space="0" w:color="000000"/>
              <w:left w:val="single" w:sz="4" w:space="0" w:color="000000"/>
              <w:bottom w:val="single" w:sz="4" w:space="0" w:color="000000"/>
            </w:tcBorders>
          </w:tcPr>
          <w:p w14:paraId="2EECB74B" w14:textId="77777777" w:rsidR="004826F4" w:rsidRPr="009C0806" w:rsidRDefault="004826F4" w:rsidP="005B6CF3">
            <w:pPr>
              <w:pStyle w:val="NormalWeb"/>
            </w:pPr>
            <w:r w:rsidRPr="009C0806">
              <w:rPr>
                <w:b/>
                <w:lang w:val="es-ES"/>
              </w:rPr>
              <w:t xml:space="preserve">EDUCACIÒN: </w:t>
            </w:r>
            <w:r w:rsidRPr="009C0806">
              <w:t>Título profesional en Nutrición y Dietética con registro profesional vigente.</w:t>
            </w:r>
          </w:p>
        </w:tc>
        <w:tc>
          <w:tcPr>
            <w:tcW w:w="4205" w:type="dxa"/>
            <w:tcBorders>
              <w:top w:val="single" w:sz="4" w:space="0" w:color="000000"/>
              <w:left w:val="single" w:sz="4" w:space="0" w:color="000000"/>
              <w:bottom w:val="single" w:sz="4" w:space="0" w:color="000000"/>
              <w:right w:val="single" w:sz="4" w:space="0" w:color="000000"/>
            </w:tcBorders>
            <w:tcMar>
              <w:left w:w="10" w:type="dxa"/>
              <w:right w:w="10" w:type="dxa"/>
            </w:tcMar>
          </w:tcPr>
          <w:p w14:paraId="4A409010" w14:textId="77777777" w:rsidR="004826F4" w:rsidRPr="009C0806" w:rsidRDefault="004826F4" w:rsidP="005B6CF3">
            <w:pPr>
              <w:pStyle w:val="Prrafodelista"/>
              <w:rPr>
                <w:rFonts w:ascii="Times New Roman" w:hAnsi="Times New Roman" w:cs="Times New Roman"/>
              </w:rPr>
            </w:pPr>
            <w:r w:rsidRPr="009C0806">
              <w:rPr>
                <w:rFonts w:ascii="Times New Roman" w:hAnsi="Times New Roman" w:cs="Times New Roman"/>
                <w:b/>
              </w:rPr>
              <w:t xml:space="preserve">ENTRENAMIENTO: </w:t>
            </w:r>
            <w:r w:rsidRPr="009C0806">
              <w:rPr>
                <w:rFonts w:ascii="Times New Roman" w:hAnsi="Times New Roman" w:cs="Times New Roman"/>
              </w:rPr>
              <w:t>2 meses</w:t>
            </w:r>
          </w:p>
        </w:tc>
      </w:tr>
      <w:tr w:rsidR="004826F4" w:rsidRPr="009C0806" w14:paraId="52A6D08E"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195E531A" w14:textId="77777777" w:rsidR="004826F4" w:rsidRPr="009C0806" w:rsidRDefault="004826F4" w:rsidP="005B6CF3">
            <w:pPr>
              <w:pStyle w:val="NormalWeb"/>
            </w:pPr>
            <w:r w:rsidRPr="009C0806">
              <w:rPr>
                <w:b/>
                <w:lang w:val="es-ES"/>
              </w:rPr>
              <w:t xml:space="preserve">FORMACION: </w:t>
            </w:r>
            <w:r w:rsidRPr="009C0806">
              <w:t>Capacitación en nutrición geriátrica, educación alimentaria y manejo de enfermedades relacionadas con la alimentación.</w:t>
            </w:r>
          </w:p>
        </w:tc>
      </w:tr>
      <w:tr w:rsidR="004826F4" w:rsidRPr="009C0806" w14:paraId="706FB4C4"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649BB5B2" w14:textId="77777777" w:rsidR="004826F4" w:rsidRPr="009C0806" w:rsidRDefault="004826F4" w:rsidP="005B6CF3">
            <w:pPr>
              <w:pStyle w:val="NormalWeb"/>
            </w:pPr>
            <w:r w:rsidRPr="009C0806">
              <w:rPr>
                <w:b/>
                <w:lang w:val="es-ES"/>
              </w:rPr>
              <w:t>HABILIDADES</w:t>
            </w:r>
            <w:r w:rsidRPr="009C0806">
              <w:rPr>
                <w:lang w:val="es-ES"/>
              </w:rPr>
              <w:t xml:space="preserve">: </w:t>
            </w:r>
          </w:p>
          <w:p w14:paraId="44964CE6" w14:textId="77777777" w:rsidR="004826F4" w:rsidRPr="009C0806" w:rsidRDefault="004826F4" w:rsidP="004826F4">
            <w:pPr>
              <w:pStyle w:val="NormalWeb"/>
              <w:numPr>
                <w:ilvl w:val="0"/>
                <w:numId w:val="83"/>
              </w:numPr>
            </w:pPr>
            <w:r w:rsidRPr="009C0806">
              <w:t>Capacidad para evaluar necesidades nutricionales y diseñar planes de alimentación personalizados.</w:t>
            </w:r>
          </w:p>
          <w:p w14:paraId="5510E839" w14:textId="77777777" w:rsidR="004826F4" w:rsidRPr="009C0806" w:rsidRDefault="004826F4" w:rsidP="004826F4">
            <w:pPr>
              <w:pStyle w:val="NormalWeb"/>
              <w:numPr>
                <w:ilvl w:val="0"/>
                <w:numId w:val="83"/>
              </w:numPr>
            </w:pPr>
            <w:r w:rsidRPr="009C0806">
              <w:t>Empatía y trato respetuoso con los beneficiarios.</w:t>
            </w:r>
          </w:p>
          <w:p w14:paraId="04A9B64A" w14:textId="77777777" w:rsidR="004826F4" w:rsidRPr="009C0806" w:rsidRDefault="004826F4" w:rsidP="004826F4">
            <w:pPr>
              <w:pStyle w:val="NormalWeb"/>
              <w:numPr>
                <w:ilvl w:val="0"/>
                <w:numId w:val="83"/>
              </w:numPr>
            </w:pPr>
            <w:r w:rsidRPr="009C0806">
              <w:t>Habilidad para trabajar en equipo interdisciplinario.</w:t>
            </w:r>
          </w:p>
          <w:p w14:paraId="7DC2F7B7" w14:textId="77777777" w:rsidR="004826F4" w:rsidRPr="009C0806" w:rsidRDefault="004826F4" w:rsidP="004826F4">
            <w:pPr>
              <w:pStyle w:val="NormalWeb"/>
              <w:numPr>
                <w:ilvl w:val="0"/>
                <w:numId w:val="83"/>
              </w:numPr>
            </w:pPr>
            <w:r w:rsidRPr="009C0806">
              <w:t>Excelentes habilidades de comunicación y educación alimentaria.</w:t>
            </w:r>
          </w:p>
          <w:p w14:paraId="3BA62895" w14:textId="77777777" w:rsidR="004826F4" w:rsidRPr="009C0806" w:rsidRDefault="004826F4" w:rsidP="004826F4">
            <w:pPr>
              <w:pStyle w:val="NormalWeb"/>
              <w:numPr>
                <w:ilvl w:val="0"/>
                <w:numId w:val="83"/>
              </w:numPr>
            </w:pPr>
            <w:r w:rsidRPr="009C0806">
              <w:t>Capacidad de análisis y toma de decisiones basadas en evidencia.</w:t>
            </w:r>
          </w:p>
        </w:tc>
      </w:tr>
      <w:tr w:rsidR="004826F4" w:rsidRPr="009C0806" w14:paraId="44C5C0C0"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0876BED7"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FUNCIONES</w:t>
            </w:r>
          </w:p>
          <w:p w14:paraId="4E83E67E" w14:textId="77777777" w:rsidR="004826F4" w:rsidRPr="009C0806" w:rsidRDefault="004826F4" w:rsidP="004826F4">
            <w:pPr>
              <w:pStyle w:val="NormalWeb"/>
              <w:numPr>
                <w:ilvl w:val="0"/>
                <w:numId w:val="84"/>
              </w:numPr>
            </w:pPr>
            <w:r w:rsidRPr="009C0806">
              <w:t>Realizar evaluaciones nutricionales iniciales y periódicas para identificar las necesidades específicas de los adultos mayores.</w:t>
            </w:r>
          </w:p>
          <w:p w14:paraId="352E45F1" w14:textId="77777777" w:rsidR="004826F4" w:rsidRPr="009C0806" w:rsidRDefault="004826F4" w:rsidP="004826F4">
            <w:pPr>
              <w:pStyle w:val="NormalWeb"/>
              <w:numPr>
                <w:ilvl w:val="0"/>
                <w:numId w:val="84"/>
              </w:numPr>
            </w:pPr>
            <w:r w:rsidRPr="009C0806">
              <w:t>Diseñar planes de alimentación individuales y grupales basados en las condiciones de salud y los requerimientos nutricionales.</w:t>
            </w:r>
          </w:p>
          <w:p w14:paraId="4B3E040B" w14:textId="77777777" w:rsidR="004826F4" w:rsidRPr="009C0806" w:rsidRDefault="004826F4" w:rsidP="004826F4">
            <w:pPr>
              <w:pStyle w:val="NormalWeb"/>
              <w:numPr>
                <w:ilvl w:val="0"/>
                <w:numId w:val="84"/>
              </w:numPr>
            </w:pPr>
            <w:r w:rsidRPr="009C0806">
              <w:t>Supervisar la preparación y distribución de los alimentos en la Fundación, garantizando la calidad y el cumplimiento de las normas sanitarias.</w:t>
            </w:r>
          </w:p>
          <w:p w14:paraId="252DFD81" w14:textId="77777777" w:rsidR="004826F4" w:rsidRPr="009C0806" w:rsidRDefault="004826F4" w:rsidP="004826F4">
            <w:pPr>
              <w:pStyle w:val="NormalWeb"/>
              <w:numPr>
                <w:ilvl w:val="0"/>
                <w:numId w:val="84"/>
              </w:numPr>
            </w:pPr>
            <w:r w:rsidRPr="009C0806">
              <w:t>Educar a los beneficiarios y sus familias sobre hábitos alimentarios saludables.</w:t>
            </w:r>
          </w:p>
          <w:p w14:paraId="7062F9BA" w14:textId="77777777" w:rsidR="004826F4" w:rsidRPr="009C0806" w:rsidRDefault="004826F4" w:rsidP="004826F4">
            <w:pPr>
              <w:pStyle w:val="NormalWeb"/>
              <w:numPr>
                <w:ilvl w:val="0"/>
                <w:numId w:val="84"/>
              </w:numPr>
            </w:pPr>
            <w:r w:rsidRPr="009C0806">
              <w:t>Realizar talleres y actividades educativas relacionadas con la nutrición y la alimentación.</w:t>
            </w:r>
          </w:p>
          <w:p w14:paraId="201359CC" w14:textId="77777777" w:rsidR="004826F4" w:rsidRPr="009C0806" w:rsidRDefault="004826F4" w:rsidP="004826F4">
            <w:pPr>
              <w:pStyle w:val="NormalWeb"/>
              <w:numPr>
                <w:ilvl w:val="0"/>
                <w:numId w:val="84"/>
              </w:numPr>
            </w:pPr>
            <w:r w:rsidRPr="009C0806">
              <w:t>Mantener actualizados los registros de evaluaciones y planes nutricionales.</w:t>
            </w:r>
          </w:p>
          <w:p w14:paraId="21689917" w14:textId="77777777" w:rsidR="004826F4" w:rsidRPr="009C0806" w:rsidRDefault="004826F4" w:rsidP="004826F4">
            <w:pPr>
              <w:pStyle w:val="NormalWeb"/>
              <w:numPr>
                <w:ilvl w:val="0"/>
                <w:numId w:val="84"/>
              </w:numPr>
            </w:pPr>
            <w:r w:rsidRPr="009C0806">
              <w:t>Coordinar con el equipo de cocina para la planificación de menús adecuados.</w:t>
            </w:r>
          </w:p>
        </w:tc>
      </w:tr>
      <w:tr w:rsidR="004826F4" w:rsidRPr="009C0806" w14:paraId="65A92C79"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718064D5"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RESPONSABILIDADES</w:t>
            </w:r>
          </w:p>
        </w:tc>
      </w:tr>
      <w:tr w:rsidR="004826F4" w:rsidRPr="009C0806" w14:paraId="1CAFFFBF"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261C09C8" w14:textId="77777777" w:rsidR="004826F4" w:rsidRPr="009C0806" w:rsidRDefault="004826F4" w:rsidP="005B6CF3">
            <w:pPr>
              <w:pStyle w:val="NormalWeb"/>
            </w:pPr>
            <w:r w:rsidRPr="009C0806">
              <w:rPr>
                <w:b/>
                <w:lang w:val="es-ES"/>
              </w:rPr>
              <w:lastRenderedPageBreak/>
              <w:t>Materiales, herramientas y equipo de trabajo:</w:t>
            </w:r>
            <w:r w:rsidRPr="009C0806">
              <w:rPr>
                <w:lang w:val="es-ES"/>
              </w:rPr>
              <w:t xml:space="preserve"> </w:t>
            </w:r>
            <w:r w:rsidRPr="009C0806">
              <w:t>Supervisar el manejo adecuado de utensilios y equipos de cocina.</w:t>
            </w:r>
          </w:p>
        </w:tc>
      </w:tr>
      <w:tr w:rsidR="004826F4" w:rsidRPr="009C0806" w14:paraId="52FFA33F"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26F2FDCF" w14:textId="77777777" w:rsidR="004826F4" w:rsidRPr="009C0806" w:rsidRDefault="004826F4" w:rsidP="005B6CF3">
            <w:pPr>
              <w:pStyle w:val="NormalWeb"/>
            </w:pPr>
            <w:r w:rsidRPr="009C0806">
              <w:rPr>
                <w:b/>
                <w:lang w:val="es-ES"/>
              </w:rPr>
              <w:t xml:space="preserve">Dinero, documentos o facturas: </w:t>
            </w:r>
            <w:r w:rsidRPr="009C0806">
              <w:t>Custodiar y actualizar los registros de evaluaciones y planes alimentarios.</w:t>
            </w:r>
          </w:p>
        </w:tc>
      </w:tr>
      <w:tr w:rsidR="004826F4" w:rsidRPr="009C0806" w14:paraId="47C0E669"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342698CE" w14:textId="77777777" w:rsidR="004826F4" w:rsidRPr="009C0806" w:rsidRDefault="004826F4" w:rsidP="005B6CF3">
            <w:pPr>
              <w:pStyle w:val="NormalWeb"/>
            </w:pPr>
            <w:r w:rsidRPr="009C0806">
              <w:rPr>
                <w:b/>
                <w:lang w:val="es-ES"/>
              </w:rPr>
              <w:t xml:space="preserve">Supervisión de personal: </w:t>
            </w:r>
            <w:r w:rsidRPr="009C0806">
              <w:t>Supervisar al personal de cocina en la preparación de alimentos según las indicaciones nutricionales.</w:t>
            </w:r>
          </w:p>
        </w:tc>
      </w:tr>
      <w:tr w:rsidR="004826F4" w:rsidRPr="009C0806" w14:paraId="0C6592B0"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4E54203D" w14:textId="77777777" w:rsidR="004826F4" w:rsidRPr="009C0806" w:rsidRDefault="004826F4" w:rsidP="005B6CF3">
            <w:pPr>
              <w:pStyle w:val="NormalWeb"/>
            </w:pPr>
            <w:r w:rsidRPr="009C0806">
              <w:rPr>
                <w:b/>
                <w:lang w:val="es-ES"/>
              </w:rPr>
              <w:t>Información:</w:t>
            </w:r>
            <w:r w:rsidRPr="009C0806">
              <w:rPr>
                <w:lang w:val="es-ES"/>
              </w:rPr>
              <w:t xml:space="preserve"> </w:t>
            </w:r>
            <w:r w:rsidRPr="009C0806">
              <w:t>Garantizar la confidencialidad de la información nutricional y médica de los beneficiarios.</w:t>
            </w:r>
          </w:p>
        </w:tc>
      </w:tr>
      <w:tr w:rsidR="004826F4" w:rsidRPr="009C0806" w14:paraId="6DBB2562"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2FB92B34"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CONDICIONES DEL TRABAJO</w:t>
            </w:r>
          </w:p>
        </w:tc>
      </w:tr>
      <w:tr w:rsidR="004826F4" w:rsidRPr="009C0806" w14:paraId="2728A401" w14:textId="77777777" w:rsidTr="005B6CF3">
        <w:trPr>
          <w:jc w:val="center"/>
        </w:trPr>
        <w:tc>
          <w:tcPr>
            <w:tcW w:w="3734" w:type="dxa"/>
            <w:tcBorders>
              <w:top w:val="single" w:sz="4" w:space="0" w:color="000000"/>
              <w:left w:val="single" w:sz="4" w:space="0" w:color="000000"/>
              <w:bottom w:val="single" w:sz="4" w:space="0" w:color="000000"/>
            </w:tcBorders>
            <w:vAlign w:val="center"/>
          </w:tcPr>
          <w:p w14:paraId="3F9602FC"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Ambiente de trabajo</w:t>
            </w:r>
          </w:p>
        </w:tc>
        <w:tc>
          <w:tcPr>
            <w:tcW w:w="6620" w:type="dxa"/>
            <w:gridSpan w:val="2"/>
            <w:tcBorders>
              <w:top w:val="single" w:sz="4" w:space="0" w:color="000000"/>
              <w:left w:val="single" w:sz="4" w:space="0" w:color="000000"/>
              <w:bottom w:val="single" w:sz="4" w:space="0" w:color="000000"/>
              <w:right w:val="single" w:sz="4" w:space="0" w:color="000000"/>
            </w:tcBorders>
            <w:tcMar>
              <w:left w:w="10" w:type="dxa"/>
              <w:right w:w="10" w:type="dxa"/>
            </w:tcMar>
          </w:tcPr>
          <w:p w14:paraId="78FD440D" w14:textId="77777777" w:rsidR="004826F4" w:rsidRPr="009C0806" w:rsidRDefault="004826F4" w:rsidP="005B6CF3">
            <w:pPr>
              <w:pStyle w:val="NormalWeb"/>
            </w:pPr>
            <w:r w:rsidRPr="009C0806">
              <w:t>Instalaciones de la Fundación, incluyendo oficinas, comedor y áreas de preparación de alimentos.</w:t>
            </w:r>
          </w:p>
        </w:tc>
      </w:tr>
      <w:tr w:rsidR="004826F4" w:rsidRPr="009C0806" w14:paraId="0D186E53" w14:textId="77777777" w:rsidTr="005B6CF3">
        <w:trPr>
          <w:jc w:val="center"/>
        </w:trPr>
        <w:tc>
          <w:tcPr>
            <w:tcW w:w="3734" w:type="dxa"/>
            <w:tcBorders>
              <w:top w:val="single" w:sz="4" w:space="0" w:color="000000"/>
              <w:left w:val="single" w:sz="4" w:space="0" w:color="000000"/>
              <w:bottom w:val="single" w:sz="4" w:space="0" w:color="000000"/>
            </w:tcBorders>
            <w:vAlign w:val="center"/>
          </w:tcPr>
          <w:p w14:paraId="5D2888D0"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 xml:space="preserve">Peligros y riesgos </w:t>
            </w:r>
          </w:p>
        </w:tc>
        <w:tc>
          <w:tcPr>
            <w:tcW w:w="6620" w:type="dxa"/>
            <w:gridSpan w:val="2"/>
            <w:tcBorders>
              <w:top w:val="single" w:sz="4" w:space="0" w:color="000000"/>
              <w:left w:val="single" w:sz="4" w:space="0" w:color="000000"/>
              <w:bottom w:val="single" w:sz="4" w:space="0" w:color="000000"/>
              <w:right w:val="single" w:sz="4" w:space="0" w:color="000000"/>
            </w:tcBorders>
            <w:tcMar>
              <w:left w:w="10" w:type="dxa"/>
              <w:right w:w="10" w:type="dxa"/>
            </w:tcMar>
          </w:tcPr>
          <w:p w14:paraId="77157438" w14:textId="77777777" w:rsidR="004826F4" w:rsidRPr="009C0806" w:rsidRDefault="004826F4" w:rsidP="005B6CF3">
            <w:pPr>
              <w:pStyle w:val="NormalWeb"/>
            </w:pPr>
            <w:r w:rsidRPr="009C0806">
              <w:t>Exposición a situaciones de estrés derivadas del manejo de necesidades alimentarias complejas y del contacto con beneficiarios en condiciones de salud delicadas.</w:t>
            </w:r>
          </w:p>
        </w:tc>
      </w:tr>
    </w:tbl>
    <w:p w14:paraId="7D4D21DE" w14:textId="77777777" w:rsidR="004826F4" w:rsidRPr="009C0806" w:rsidRDefault="004826F4" w:rsidP="004826F4">
      <w:pPr>
        <w:rPr>
          <w:rFonts w:ascii="Times New Roman" w:hAnsi="Times New Roman" w:cs="Times New Roman"/>
        </w:rPr>
      </w:pPr>
    </w:p>
    <w:p w14:paraId="131938F0" w14:textId="77777777" w:rsidR="004826F4" w:rsidRPr="009C0806" w:rsidRDefault="004826F4" w:rsidP="004826F4">
      <w:pPr>
        <w:rPr>
          <w:rFonts w:ascii="Times New Roman" w:hAnsi="Times New Roman" w:cs="Times New Roman"/>
        </w:rPr>
      </w:pPr>
    </w:p>
    <w:p w14:paraId="49AA0942" w14:textId="653A7E52" w:rsidR="004826F4" w:rsidRPr="009C0806" w:rsidRDefault="009C0806" w:rsidP="004826F4">
      <w:pPr>
        <w:rPr>
          <w:rFonts w:ascii="Times New Roman" w:hAnsi="Times New Roman" w:cs="Times New Roman"/>
          <w:b/>
          <w:bCs/>
        </w:rPr>
      </w:pPr>
      <w:r>
        <w:rPr>
          <w:rFonts w:ascii="Times New Roman" w:hAnsi="Times New Roman" w:cs="Times New Roman"/>
          <w:b/>
          <w:bCs/>
        </w:rPr>
        <w:t>AUXILIAR DE COCINA</w:t>
      </w:r>
      <w:r w:rsidR="004826F4" w:rsidRPr="009C0806">
        <w:rPr>
          <w:rFonts w:ascii="Times New Roman" w:hAnsi="Times New Roman" w:cs="Times New Roman"/>
          <w:b/>
          <w:bCs/>
        </w:rPr>
        <w:t xml:space="preserve"> (A)</w:t>
      </w:r>
    </w:p>
    <w:p w14:paraId="1B31FA0D" w14:textId="77777777" w:rsidR="004826F4" w:rsidRPr="009C0806" w:rsidRDefault="004826F4" w:rsidP="004826F4">
      <w:pPr>
        <w:rPr>
          <w:rFonts w:ascii="Times New Roman" w:hAnsi="Times New Roman" w:cs="Times New Roman"/>
        </w:rPr>
      </w:pPr>
    </w:p>
    <w:tbl>
      <w:tblPr>
        <w:tblW w:w="10354" w:type="dxa"/>
        <w:jc w:val="center"/>
        <w:tblLayout w:type="fixed"/>
        <w:tblLook w:val="0000" w:firstRow="0" w:lastRow="0" w:firstColumn="0" w:lastColumn="0" w:noHBand="0" w:noVBand="0"/>
      </w:tblPr>
      <w:tblGrid>
        <w:gridCol w:w="3734"/>
        <w:gridCol w:w="2415"/>
        <w:gridCol w:w="4205"/>
      </w:tblGrid>
      <w:tr w:rsidR="004826F4" w:rsidRPr="009C0806" w14:paraId="64EDAAC3" w14:textId="77777777" w:rsidTr="005B6CF3">
        <w:trPr>
          <w:trHeight w:val="371"/>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67528CBA" w14:textId="5F791CF6"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 xml:space="preserve">NOMBRE DEL CARGO: </w:t>
            </w:r>
            <w:r w:rsidR="009C0806">
              <w:rPr>
                <w:rFonts w:ascii="Times New Roman" w:hAnsi="Times New Roman" w:cs="Times New Roman"/>
                <w:b/>
              </w:rPr>
              <w:t>AUXILIAR DE COCINA</w:t>
            </w:r>
            <w:r w:rsidRPr="009C0806">
              <w:rPr>
                <w:rFonts w:ascii="Times New Roman" w:hAnsi="Times New Roman" w:cs="Times New Roman"/>
                <w:b/>
              </w:rPr>
              <w:t xml:space="preserve"> (A)</w:t>
            </w:r>
          </w:p>
        </w:tc>
      </w:tr>
      <w:tr w:rsidR="004826F4" w:rsidRPr="009C0806" w14:paraId="46684427" w14:textId="77777777" w:rsidTr="005B6CF3">
        <w:trPr>
          <w:trHeight w:val="507"/>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0CBCE9F6" w14:textId="77777777" w:rsidR="004826F4" w:rsidRPr="009C0806" w:rsidRDefault="004826F4" w:rsidP="005B6CF3">
            <w:pPr>
              <w:pStyle w:val="NormalWeb"/>
            </w:pPr>
            <w:r w:rsidRPr="009C0806">
              <w:rPr>
                <w:b/>
                <w:lang w:val="es-ES"/>
              </w:rPr>
              <w:t xml:space="preserve">OBJETIVO GENERAL: </w:t>
            </w:r>
            <w:r w:rsidRPr="009C0806">
              <w:t>Preparar y servir alimentos nutritivos y balanceados que cumplan con los requerimientos establecidos por el nutricionista, asegurando la calidad, higiene y el cumplimiento de las normas sanitarias en el manejo de los alimentos.</w:t>
            </w:r>
          </w:p>
        </w:tc>
      </w:tr>
      <w:tr w:rsidR="004826F4" w:rsidRPr="009C0806" w14:paraId="38184C96"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290B7871" w14:textId="77777777" w:rsidR="004826F4" w:rsidRPr="009C0806" w:rsidRDefault="004826F4" w:rsidP="005B6CF3">
            <w:pPr>
              <w:pStyle w:val="NormalWeb"/>
            </w:pPr>
            <w:r w:rsidRPr="009C0806">
              <w:rPr>
                <w:b/>
                <w:lang w:val="es-ES"/>
              </w:rPr>
              <w:t xml:space="preserve">CARGO JEFE INMEDIATO: </w:t>
            </w:r>
            <w:r w:rsidRPr="009C0806">
              <w:t>Nutricionista o Coordinador de Sede.</w:t>
            </w:r>
          </w:p>
        </w:tc>
      </w:tr>
      <w:tr w:rsidR="004826F4" w:rsidRPr="009C0806" w14:paraId="6212DB85"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173EDF8D" w14:textId="77777777" w:rsidR="004826F4" w:rsidRPr="009C0806" w:rsidRDefault="004826F4" w:rsidP="005B6CF3">
            <w:pPr>
              <w:pStyle w:val="NormalWeb"/>
            </w:pPr>
            <w:r w:rsidRPr="009C0806">
              <w:rPr>
                <w:b/>
                <w:lang w:val="es-ES"/>
              </w:rPr>
              <w:t xml:space="preserve">EXPERIENCIA LABORAL:  </w:t>
            </w:r>
            <w:r w:rsidRPr="009C0806">
              <w:t>Mínimo 1 año de experiencia en la preparación de alimentos, preferiblemente en instituciones de salud o servicio alimentario para poblaciones especiales.</w:t>
            </w:r>
          </w:p>
        </w:tc>
      </w:tr>
      <w:tr w:rsidR="004826F4" w:rsidRPr="009C0806" w14:paraId="257327D8"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087C591B"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CONOCIMIENTO Y HABILIDADES REQUERIDAS</w:t>
            </w:r>
          </w:p>
        </w:tc>
      </w:tr>
      <w:tr w:rsidR="004826F4" w:rsidRPr="009C0806" w14:paraId="7A3E6DF2" w14:textId="77777777" w:rsidTr="005B6CF3">
        <w:trPr>
          <w:jc w:val="center"/>
        </w:trPr>
        <w:tc>
          <w:tcPr>
            <w:tcW w:w="6149" w:type="dxa"/>
            <w:gridSpan w:val="2"/>
            <w:tcBorders>
              <w:top w:val="single" w:sz="4" w:space="0" w:color="000000"/>
              <w:left w:val="single" w:sz="4" w:space="0" w:color="000000"/>
              <w:bottom w:val="single" w:sz="4" w:space="0" w:color="000000"/>
            </w:tcBorders>
          </w:tcPr>
          <w:p w14:paraId="4DCC4470" w14:textId="77777777" w:rsidR="004826F4" w:rsidRPr="009C0806" w:rsidRDefault="004826F4" w:rsidP="005B6CF3">
            <w:pPr>
              <w:pStyle w:val="NormalWeb"/>
            </w:pPr>
            <w:r w:rsidRPr="009C0806">
              <w:rPr>
                <w:b/>
                <w:lang w:val="es-ES"/>
              </w:rPr>
              <w:t xml:space="preserve">EDUCACIÒN: </w:t>
            </w:r>
            <w:r w:rsidRPr="009C0806">
              <w:t>Certificación en manipulación de alimentos vigente.</w:t>
            </w:r>
          </w:p>
        </w:tc>
        <w:tc>
          <w:tcPr>
            <w:tcW w:w="4205" w:type="dxa"/>
            <w:tcBorders>
              <w:top w:val="single" w:sz="4" w:space="0" w:color="000000"/>
              <w:left w:val="single" w:sz="4" w:space="0" w:color="000000"/>
              <w:bottom w:val="single" w:sz="4" w:space="0" w:color="000000"/>
              <w:right w:val="single" w:sz="4" w:space="0" w:color="000000"/>
            </w:tcBorders>
            <w:tcMar>
              <w:left w:w="10" w:type="dxa"/>
              <w:right w:w="10" w:type="dxa"/>
            </w:tcMar>
          </w:tcPr>
          <w:p w14:paraId="306A54A8" w14:textId="77777777" w:rsidR="004826F4" w:rsidRPr="009C0806" w:rsidRDefault="004826F4" w:rsidP="005B6CF3">
            <w:pPr>
              <w:pStyle w:val="Prrafodelista"/>
              <w:rPr>
                <w:rFonts w:ascii="Times New Roman" w:hAnsi="Times New Roman" w:cs="Times New Roman"/>
              </w:rPr>
            </w:pPr>
            <w:r w:rsidRPr="009C0806">
              <w:rPr>
                <w:rFonts w:ascii="Times New Roman" w:hAnsi="Times New Roman" w:cs="Times New Roman"/>
                <w:b/>
              </w:rPr>
              <w:t xml:space="preserve">ENTRENAMIENTO: </w:t>
            </w:r>
            <w:r w:rsidRPr="009C0806">
              <w:rPr>
                <w:rFonts w:ascii="Times New Roman" w:hAnsi="Times New Roman" w:cs="Times New Roman"/>
              </w:rPr>
              <w:t>1 meses</w:t>
            </w:r>
          </w:p>
        </w:tc>
      </w:tr>
      <w:tr w:rsidR="004826F4" w:rsidRPr="009C0806" w14:paraId="2EAB8F2B"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480CD09A" w14:textId="77777777" w:rsidR="004826F4" w:rsidRPr="009C0806" w:rsidRDefault="004826F4" w:rsidP="005B6CF3">
            <w:pPr>
              <w:pStyle w:val="NormalWeb"/>
            </w:pPr>
            <w:r w:rsidRPr="009C0806">
              <w:rPr>
                <w:b/>
                <w:lang w:val="es-ES"/>
              </w:rPr>
              <w:t xml:space="preserve">FORMACION: </w:t>
            </w:r>
            <w:r w:rsidRPr="009C0806">
              <w:t>Cursos en cocina básica, manejo higiénico de alimentos y preparación de menús saludables.</w:t>
            </w:r>
          </w:p>
        </w:tc>
      </w:tr>
      <w:tr w:rsidR="004826F4" w:rsidRPr="009C0806" w14:paraId="35873C0E"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06A03BB1" w14:textId="77777777" w:rsidR="004826F4" w:rsidRPr="009C0806" w:rsidRDefault="004826F4" w:rsidP="005B6CF3">
            <w:pPr>
              <w:pStyle w:val="NormalWeb"/>
            </w:pPr>
            <w:r w:rsidRPr="009C0806">
              <w:rPr>
                <w:b/>
                <w:lang w:val="es-ES"/>
              </w:rPr>
              <w:t>HABILIDADES</w:t>
            </w:r>
            <w:r w:rsidRPr="009C0806">
              <w:rPr>
                <w:lang w:val="es-ES"/>
              </w:rPr>
              <w:t xml:space="preserve">: </w:t>
            </w:r>
          </w:p>
          <w:p w14:paraId="4C1EAB53" w14:textId="77777777" w:rsidR="004826F4" w:rsidRPr="009C0806" w:rsidRDefault="004826F4" w:rsidP="004826F4">
            <w:pPr>
              <w:pStyle w:val="NormalWeb"/>
              <w:numPr>
                <w:ilvl w:val="0"/>
                <w:numId w:val="85"/>
              </w:numPr>
            </w:pPr>
            <w:r w:rsidRPr="009C0806">
              <w:lastRenderedPageBreak/>
              <w:t>Capacidad para seguir instrucciones y recetas estandarizadas.</w:t>
            </w:r>
          </w:p>
          <w:p w14:paraId="4F9F6791" w14:textId="77777777" w:rsidR="004826F4" w:rsidRPr="009C0806" w:rsidRDefault="004826F4" w:rsidP="004826F4">
            <w:pPr>
              <w:pStyle w:val="NormalWeb"/>
              <w:numPr>
                <w:ilvl w:val="0"/>
                <w:numId w:val="85"/>
              </w:numPr>
            </w:pPr>
            <w:r w:rsidRPr="009C0806">
              <w:t>Habilidad para organizar y planificar tareas de cocina.</w:t>
            </w:r>
          </w:p>
          <w:p w14:paraId="31550C67" w14:textId="77777777" w:rsidR="004826F4" w:rsidRPr="009C0806" w:rsidRDefault="004826F4" w:rsidP="004826F4">
            <w:pPr>
              <w:pStyle w:val="NormalWeb"/>
              <w:numPr>
                <w:ilvl w:val="0"/>
                <w:numId w:val="85"/>
              </w:numPr>
            </w:pPr>
            <w:r w:rsidRPr="009C0806">
              <w:t>Trabajo en equipo y buena comunicación.</w:t>
            </w:r>
          </w:p>
          <w:p w14:paraId="26C9A662" w14:textId="77777777" w:rsidR="004826F4" w:rsidRPr="009C0806" w:rsidRDefault="004826F4" w:rsidP="004826F4">
            <w:pPr>
              <w:pStyle w:val="NormalWeb"/>
              <w:numPr>
                <w:ilvl w:val="0"/>
                <w:numId w:val="85"/>
              </w:numPr>
            </w:pPr>
            <w:r w:rsidRPr="009C0806">
              <w:t>Atención al detalle y compromiso con la higiene y calidad.</w:t>
            </w:r>
          </w:p>
          <w:p w14:paraId="2100C4B6" w14:textId="77777777" w:rsidR="004826F4" w:rsidRPr="009C0806" w:rsidRDefault="004826F4" w:rsidP="004826F4">
            <w:pPr>
              <w:pStyle w:val="NormalWeb"/>
              <w:numPr>
                <w:ilvl w:val="0"/>
                <w:numId w:val="85"/>
              </w:numPr>
            </w:pPr>
            <w:r w:rsidRPr="009C0806">
              <w:t>Capacidad para trabajar bajo presión.</w:t>
            </w:r>
          </w:p>
        </w:tc>
      </w:tr>
      <w:tr w:rsidR="004826F4" w:rsidRPr="009C0806" w14:paraId="1FBB4FDB"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2017B8EF"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lastRenderedPageBreak/>
              <w:t>FUNCIONES</w:t>
            </w:r>
          </w:p>
          <w:p w14:paraId="491E661E" w14:textId="77777777" w:rsidR="004826F4" w:rsidRPr="009C0806" w:rsidRDefault="004826F4" w:rsidP="004826F4">
            <w:pPr>
              <w:pStyle w:val="NormalWeb"/>
              <w:numPr>
                <w:ilvl w:val="0"/>
                <w:numId w:val="86"/>
              </w:numPr>
            </w:pPr>
            <w:r w:rsidRPr="009C0806">
              <w:t>Preparar alimentos siguiendo las indicaciones del nutricionista y el menú establecido.</w:t>
            </w:r>
          </w:p>
          <w:p w14:paraId="2E4056B4" w14:textId="77777777" w:rsidR="004826F4" w:rsidRPr="009C0806" w:rsidRDefault="004826F4" w:rsidP="004826F4">
            <w:pPr>
              <w:pStyle w:val="NormalWeb"/>
              <w:numPr>
                <w:ilvl w:val="0"/>
                <w:numId w:val="86"/>
              </w:numPr>
            </w:pPr>
            <w:r w:rsidRPr="009C0806">
              <w:t>Asegurar la calidad, sabor y presentación adecuada de los platillos.</w:t>
            </w:r>
          </w:p>
          <w:p w14:paraId="754B0E01" w14:textId="77777777" w:rsidR="004826F4" w:rsidRPr="009C0806" w:rsidRDefault="004826F4" w:rsidP="004826F4">
            <w:pPr>
              <w:pStyle w:val="NormalWeb"/>
              <w:numPr>
                <w:ilvl w:val="0"/>
                <w:numId w:val="86"/>
              </w:numPr>
            </w:pPr>
            <w:r w:rsidRPr="009C0806">
              <w:t>Cumplir con las normas de higiene y seguridad alimentaria durante todas las etapas de preparación y servicio.</w:t>
            </w:r>
          </w:p>
          <w:p w14:paraId="5B653BAA" w14:textId="77777777" w:rsidR="004826F4" w:rsidRPr="009C0806" w:rsidRDefault="004826F4" w:rsidP="004826F4">
            <w:pPr>
              <w:pStyle w:val="NormalWeb"/>
              <w:numPr>
                <w:ilvl w:val="0"/>
                <w:numId w:val="86"/>
              </w:numPr>
            </w:pPr>
            <w:r w:rsidRPr="009C0806">
              <w:t>Mantener limpia y ordenada el área de cocina y los utensilios utilizados.</w:t>
            </w:r>
          </w:p>
          <w:p w14:paraId="55AED9F9" w14:textId="77777777" w:rsidR="004826F4" w:rsidRPr="009C0806" w:rsidRDefault="004826F4" w:rsidP="004826F4">
            <w:pPr>
              <w:pStyle w:val="NormalWeb"/>
              <w:numPr>
                <w:ilvl w:val="0"/>
                <w:numId w:val="86"/>
              </w:numPr>
            </w:pPr>
            <w:r w:rsidRPr="009C0806">
              <w:t>Controlar el uso adecuado de los insumos para minimizar el desperdicio.</w:t>
            </w:r>
          </w:p>
          <w:p w14:paraId="2FED10E8" w14:textId="77777777" w:rsidR="004826F4" w:rsidRPr="009C0806" w:rsidRDefault="004826F4" w:rsidP="004826F4">
            <w:pPr>
              <w:pStyle w:val="NormalWeb"/>
              <w:numPr>
                <w:ilvl w:val="0"/>
                <w:numId w:val="86"/>
              </w:numPr>
            </w:pPr>
            <w:r w:rsidRPr="009C0806">
              <w:t>Apoyar en la recepción y almacenamiento de los insumos alimenticios, garantizando su correcta conservación.</w:t>
            </w:r>
          </w:p>
          <w:p w14:paraId="34AE59E4" w14:textId="77777777" w:rsidR="004826F4" w:rsidRPr="009C0806" w:rsidRDefault="004826F4" w:rsidP="004826F4">
            <w:pPr>
              <w:pStyle w:val="NormalWeb"/>
              <w:numPr>
                <w:ilvl w:val="0"/>
                <w:numId w:val="86"/>
              </w:numPr>
            </w:pPr>
            <w:r w:rsidRPr="009C0806">
              <w:t>Servir los alimentos a los beneficiarios con un trato amable y respetuoso.</w:t>
            </w:r>
          </w:p>
        </w:tc>
      </w:tr>
      <w:tr w:rsidR="004826F4" w:rsidRPr="009C0806" w14:paraId="60AE0375"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6FF337BB"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RESPONSABILIDADES</w:t>
            </w:r>
          </w:p>
        </w:tc>
      </w:tr>
      <w:tr w:rsidR="004826F4" w:rsidRPr="009C0806" w14:paraId="17F3DAB5"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0EC78988" w14:textId="77777777" w:rsidR="004826F4" w:rsidRPr="009C0806" w:rsidRDefault="004826F4" w:rsidP="005B6CF3">
            <w:pPr>
              <w:pStyle w:val="NormalWeb"/>
            </w:pPr>
            <w:r w:rsidRPr="009C0806">
              <w:rPr>
                <w:b/>
                <w:lang w:val="es-ES"/>
              </w:rPr>
              <w:t>Materiales, herramientas y equipo de trabajo:</w:t>
            </w:r>
            <w:r w:rsidRPr="009C0806">
              <w:rPr>
                <w:lang w:val="es-ES"/>
              </w:rPr>
              <w:t xml:space="preserve"> </w:t>
            </w:r>
            <w:r w:rsidRPr="009C0806">
              <w:t>Uso adecuado de utensilios, electrodomésticos y equipos de cocina.</w:t>
            </w:r>
          </w:p>
        </w:tc>
      </w:tr>
      <w:tr w:rsidR="004826F4" w:rsidRPr="009C0806" w14:paraId="62CB061D"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011A235B" w14:textId="77777777" w:rsidR="004826F4" w:rsidRPr="009C0806" w:rsidRDefault="004826F4" w:rsidP="005B6CF3">
            <w:pPr>
              <w:pStyle w:val="NormalWeb"/>
            </w:pPr>
            <w:r w:rsidRPr="009C0806">
              <w:rPr>
                <w:b/>
                <w:lang w:val="es-ES"/>
              </w:rPr>
              <w:t xml:space="preserve">Dinero, documentos o facturas: </w:t>
            </w:r>
            <w:r w:rsidRPr="009C0806">
              <w:t>No aplica directamente, pero debe informar sobre el consumo de insumos y necesidades de reposición.</w:t>
            </w:r>
          </w:p>
        </w:tc>
      </w:tr>
      <w:tr w:rsidR="004826F4" w:rsidRPr="009C0806" w14:paraId="713C6ABA"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21B67F3F" w14:textId="24CB8EFE" w:rsidR="004826F4" w:rsidRPr="009C0806" w:rsidRDefault="004826F4" w:rsidP="005B6CF3">
            <w:pPr>
              <w:pStyle w:val="NormalWeb"/>
              <w:rPr>
                <w:bCs/>
              </w:rPr>
            </w:pPr>
            <w:r w:rsidRPr="009C0806">
              <w:rPr>
                <w:b/>
                <w:lang w:val="es-ES"/>
              </w:rPr>
              <w:t>Supervisión de personal:</w:t>
            </w:r>
            <w:r w:rsidR="002370B1" w:rsidRPr="009C0806">
              <w:rPr>
                <w:b/>
                <w:lang w:val="es-ES"/>
              </w:rPr>
              <w:t xml:space="preserve"> </w:t>
            </w:r>
            <w:r w:rsidR="002370B1" w:rsidRPr="009C0806">
              <w:rPr>
                <w:bCs/>
                <w:lang w:val="es-ES"/>
              </w:rPr>
              <w:t xml:space="preserve">Otros </w:t>
            </w:r>
            <w:r w:rsidR="009C0806">
              <w:rPr>
                <w:bCs/>
                <w:lang w:val="es-ES"/>
              </w:rPr>
              <w:t>auxiliar de cocina</w:t>
            </w:r>
            <w:r w:rsidR="002370B1" w:rsidRPr="009C0806">
              <w:rPr>
                <w:bCs/>
                <w:lang w:val="es-ES"/>
              </w:rPr>
              <w:t>s.</w:t>
            </w:r>
          </w:p>
        </w:tc>
      </w:tr>
      <w:tr w:rsidR="004826F4" w:rsidRPr="009C0806" w14:paraId="200E7A70"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35D74F6B" w14:textId="77777777" w:rsidR="004826F4" w:rsidRPr="009C0806" w:rsidRDefault="004826F4" w:rsidP="005B6CF3">
            <w:pPr>
              <w:pStyle w:val="NormalWeb"/>
            </w:pPr>
            <w:r w:rsidRPr="009C0806">
              <w:rPr>
                <w:b/>
                <w:lang w:val="es-ES"/>
              </w:rPr>
              <w:t>Información:</w:t>
            </w:r>
            <w:r w:rsidRPr="009C0806">
              <w:rPr>
                <w:lang w:val="es-ES"/>
              </w:rPr>
              <w:t xml:space="preserve"> </w:t>
            </w:r>
            <w:r w:rsidRPr="009C0806">
              <w:t>Respetar la confidencialidad de las dietas y condiciones alimenticias de los beneficiarios.</w:t>
            </w:r>
          </w:p>
        </w:tc>
      </w:tr>
      <w:tr w:rsidR="004826F4" w:rsidRPr="009C0806" w14:paraId="3A7AE692"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667BE7DD"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CONDICIONES DEL TRABAJO</w:t>
            </w:r>
          </w:p>
        </w:tc>
      </w:tr>
      <w:tr w:rsidR="004826F4" w:rsidRPr="009C0806" w14:paraId="471B148D" w14:textId="77777777" w:rsidTr="005B6CF3">
        <w:trPr>
          <w:jc w:val="center"/>
        </w:trPr>
        <w:tc>
          <w:tcPr>
            <w:tcW w:w="3734" w:type="dxa"/>
            <w:tcBorders>
              <w:top w:val="single" w:sz="4" w:space="0" w:color="000000"/>
              <w:left w:val="single" w:sz="4" w:space="0" w:color="000000"/>
              <w:bottom w:val="single" w:sz="4" w:space="0" w:color="000000"/>
            </w:tcBorders>
            <w:vAlign w:val="center"/>
          </w:tcPr>
          <w:p w14:paraId="17EC4E5A"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Ambiente de trabajo</w:t>
            </w:r>
          </w:p>
        </w:tc>
        <w:tc>
          <w:tcPr>
            <w:tcW w:w="6620" w:type="dxa"/>
            <w:gridSpan w:val="2"/>
            <w:tcBorders>
              <w:top w:val="single" w:sz="4" w:space="0" w:color="000000"/>
              <w:left w:val="single" w:sz="4" w:space="0" w:color="000000"/>
              <w:bottom w:val="single" w:sz="4" w:space="0" w:color="000000"/>
              <w:right w:val="single" w:sz="4" w:space="0" w:color="000000"/>
            </w:tcBorders>
            <w:tcMar>
              <w:left w:w="10" w:type="dxa"/>
              <w:right w:w="10" w:type="dxa"/>
            </w:tcMar>
          </w:tcPr>
          <w:p w14:paraId="5F8687F8" w14:textId="77777777" w:rsidR="004826F4" w:rsidRPr="009C0806" w:rsidRDefault="004826F4" w:rsidP="005B6CF3">
            <w:pPr>
              <w:pStyle w:val="NormalWeb"/>
            </w:pPr>
            <w:r w:rsidRPr="009C0806">
              <w:t>Cocina de la Fundación, incluyendo áreas de almacenamiento y comedor.</w:t>
            </w:r>
          </w:p>
        </w:tc>
      </w:tr>
      <w:tr w:rsidR="004826F4" w:rsidRPr="009C0806" w14:paraId="57B7BD79" w14:textId="77777777" w:rsidTr="005B6CF3">
        <w:trPr>
          <w:jc w:val="center"/>
        </w:trPr>
        <w:tc>
          <w:tcPr>
            <w:tcW w:w="3734" w:type="dxa"/>
            <w:tcBorders>
              <w:top w:val="single" w:sz="4" w:space="0" w:color="000000"/>
              <w:left w:val="single" w:sz="4" w:space="0" w:color="000000"/>
              <w:bottom w:val="single" w:sz="4" w:space="0" w:color="000000"/>
            </w:tcBorders>
            <w:vAlign w:val="center"/>
          </w:tcPr>
          <w:p w14:paraId="74F04ECB"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 xml:space="preserve">Peligros y riesgos </w:t>
            </w:r>
          </w:p>
        </w:tc>
        <w:tc>
          <w:tcPr>
            <w:tcW w:w="6620" w:type="dxa"/>
            <w:gridSpan w:val="2"/>
            <w:tcBorders>
              <w:top w:val="single" w:sz="4" w:space="0" w:color="000000"/>
              <w:left w:val="single" w:sz="4" w:space="0" w:color="000000"/>
              <w:bottom w:val="single" w:sz="4" w:space="0" w:color="000000"/>
              <w:right w:val="single" w:sz="4" w:space="0" w:color="000000"/>
            </w:tcBorders>
            <w:tcMar>
              <w:left w:w="10" w:type="dxa"/>
              <w:right w:w="10" w:type="dxa"/>
            </w:tcMar>
          </w:tcPr>
          <w:p w14:paraId="420BBF53" w14:textId="77777777" w:rsidR="004826F4" w:rsidRPr="009C0806" w:rsidRDefault="004826F4" w:rsidP="005B6CF3">
            <w:pPr>
              <w:pStyle w:val="NormalWeb"/>
            </w:pPr>
            <w:r w:rsidRPr="009C0806">
              <w:t>Riesgo de quemaduras, cortes y manipulación de utensilios calientes o afilados; exposición a horarios extendidos en pie y a condiciones de calor.</w:t>
            </w:r>
          </w:p>
        </w:tc>
      </w:tr>
    </w:tbl>
    <w:p w14:paraId="3EECC17E" w14:textId="77777777" w:rsidR="004826F4" w:rsidRPr="009C0806" w:rsidRDefault="004826F4" w:rsidP="004826F4">
      <w:pPr>
        <w:rPr>
          <w:rFonts w:ascii="Times New Roman" w:hAnsi="Times New Roman" w:cs="Times New Roman"/>
        </w:rPr>
      </w:pPr>
    </w:p>
    <w:p w14:paraId="1BC7E640" w14:textId="77777777" w:rsidR="004826F4" w:rsidRPr="009C0806" w:rsidRDefault="004826F4" w:rsidP="004826F4">
      <w:pPr>
        <w:rPr>
          <w:rFonts w:ascii="Times New Roman" w:hAnsi="Times New Roman" w:cs="Times New Roman"/>
        </w:rPr>
      </w:pPr>
    </w:p>
    <w:p w14:paraId="5ED8F92B" w14:textId="0B9C073C" w:rsidR="004826F4" w:rsidRPr="009C0806" w:rsidRDefault="004826F4" w:rsidP="004826F4">
      <w:pPr>
        <w:rPr>
          <w:rFonts w:ascii="Times New Roman" w:hAnsi="Times New Roman" w:cs="Times New Roman"/>
          <w:b/>
          <w:bCs/>
          <w:sz w:val="24"/>
          <w:szCs w:val="24"/>
        </w:rPr>
      </w:pPr>
      <w:r w:rsidRPr="009C0806">
        <w:rPr>
          <w:rFonts w:ascii="Times New Roman" w:hAnsi="Times New Roman" w:cs="Times New Roman"/>
          <w:b/>
          <w:bCs/>
          <w:sz w:val="24"/>
          <w:szCs w:val="24"/>
        </w:rPr>
        <w:lastRenderedPageBreak/>
        <w:t>RECREACIONISTA</w:t>
      </w:r>
      <w:r w:rsidR="002370B1" w:rsidRPr="009C0806">
        <w:rPr>
          <w:rFonts w:ascii="Times New Roman" w:hAnsi="Times New Roman" w:cs="Times New Roman"/>
          <w:b/>
          <w:bCs/>
          <w:sz w:val="24"/>
          <w:szCs w:val="24"/>
        </w:rPr>
        <w:t>:</w:t>
      </w:r>
    </w:p>
    <w:p w14:paraId="44DBD13E" w14:textId="77777777" w:rsidR="004826F4" w:rsidRPr="009C0806" w:rsidRDefault="004826F4" w:rsidP="004826F4">
      <w:pPr>
        <w:rPr>
          <w:rFonts w:ascii="Times New Roman" w:hAnsi="Times New Roman" w:cs="Times New Roman"/>
        </w:rPr>
      </w:pPr>
    </w:p>
    <w:tbl>
      <w:tblPr>
        <w:tblW w:w="10354" w:type="dxa"/>
        <w:jc w:val="center"/>
        <w:tblLayout w:type="fixed"/>
        <w:tblLook w:val="0000" w:firstRow="0" w:lastRow="0" w:firstColumn="0" w:lastColumn="0" w:noHBand="0" w:noVBand="0"/>
      </w:tblPr>
      <w:tblGrid>
        <w:gridCol w:w="3734"/>
        <w:gridCol w:w="2415"/>
        <w:gridCol w:w="4205"/>
      </w:tblGrid>
      <w:tr w:rsidR="004826F4" w:rsidRPr="009C0806" w14:paraId="071C6F09" w14:textId="77777777" w:rsidTr="005B6CF3">
        <w:trPr>
          <w:trHeight w:val="371"/>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3FF72392" w14:textId="77777777" w:rsidR="004826F4" w:rsidRPr="009C0806" w:rsidRDefault="004826F4" w:rsidP="005B6CF3">
            <w:pPr>
              <w:rPr>
                <w:rFonts w:ascii="Times New Roman" w:hAnsi="Times New Roman" w:cs="Times New Roman"/>
              </w:rPr>
            </w:pPr>
            <w:r w:rsidRPr="009C0806">
              <w:rPr>
                <w:rFonts w:ascii="Times New Roman" w:hAnsi="Times New Roman" w:cs="Times New Roman"/>
                <w:b/>
              </w:rPr>
              <w:t xml:space="preserve">NOMBRE DEL CARGO: </w:t>
            </w:r>
            <w:r w:rsidRPr="009C0806">
              <w:rPr>
                <w:rFonts w:ascii="Times New Roman" w:hAnsi="Times New Roman" w:cs="Times New Roman"/>
                <w:b/>
                <w:bCs/>
              </w:rPr>
              <w:t>RECREACIONISTA</w:t>
            </w:r>
          </w:p>
        </w:tc>
      </w:tr>
      <w:tr w:rsidR="004826F4" w:rsidRPr="009C0806" w14:paraId="68A85BB0" w14:textId="77777777" w:rsidTr="005B6CF3">
        <w:trPr>
          <w:trHeight w:val="507"/>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68DC5B53" w14:textId="77777777" w:rsidR="004826F4" w:rsidRPr="009C0806" w:rsidRDefault="004826F4" w:rsidP="005B6CF3">
            <w:pPr>
              <w:pStyle w:val="NormalWeb"/>
            </w:pPr>
            <w:r w:rsidRPr="009C0806">
              <w:rPr>
                <w:b/>
                <w:lang w:val="es-ES"/>
              </w:rPr>
              <w:t xml:space="preserve">OBJETIVO GENERAL: </w:t>
            </w:r>
            <w:r w:rsidRPr="009C0806">
              <w:t>Planificar, coordinar y ejecutar actividades recreativas, culturales y deportivas que promuevan el bienestar físico, emocional y social de los adultos mayores, fomentando su participación activa y fortaleciendo su calidad de vida.</w:t>
            </w:r>
          </w:p>
        </w:tc>
      </w:tr>
      <w:tr w:rsidR="004826F4" w:rsidRPr="009C0806" w14:paraId="291ED65E"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1DD2554B" w14:textId="77777777" w:rsidR="004826F4" w:rsidRPr="009C0806" w:rsidRDefault="004826F4" w:rsidP="005B6CF3">
            <w:pPr>
              <w:pStyle w:val="NormalWeb"/>
            </w:pPr>
            <w:r w:rsidRPr="009C0806">
              <w:rPr>
                <w:b/>
                <w:lang w:val="es-ES"/>
              </w:rPr>
              <w:t xml:space="preserve">CARGO JEFE INMEDIATO: </w:t>
            </w:r>
            <w:r w:rsidRPr="009C0806">
              <w:t>Coordinador de Sede.</w:t>
            </w:r>
          </w:p>
        </w:tc>
      </w:tr>
      <w:tr w:rsidR="004826F4" w:rsidRPr="009C0806" w14:paraId="2AF1715A"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1F12AFDD" w14:textId="77777777" w:rsidR="004826F4" w:rsidRPr="009C0806" w:rsidRDefault="004826F4" w:rsidP="005B6CF3">
            <w:pPr>
              <w:pStyle w:val="NormalWeb"/>
            </w:pPr>
            <w:r w:rsidRPr="009C0806">
              <w:rPr>
                <w:b/>
                <w:lang w:val="es-ES"/>
              </w:rPr>
              <w:t xml:space="preserve">EXPERIENCIA LABORAL:  </w:t>
            </w:r>
            <w:r w:rsidRPr="009C0806">
              <w:t>Mínimo 1 año de experiencia en actividades recreativas o educativas, preferiblemente con poblaciones mayores o en entornos comunitarios.</w:t>
            </w:r>
          </w:p>
        </w:tc>
      </w:tr>
      <w:tr w:rsidR="004826F4" w:rsidRPr="009C0806" w14:paraId="1F731E9D"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0B9648CA"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CONOCIMIENTO Y HABILIDADES REQUERIDAS</w:t>
            </w:r>
          </w:p>
        </w:tc>
      </w:tr>
      <w:tr w:rsidR="004826F4" w:rsidRPr="009C0806" w14:paraId="677B59D0" w14:textId="77777777" w:rsidTr="005B6CF3">
        <w:trPr>
          <w:jc w:val="center"/>
        </w:trPr>
        <w:tc>
          <w:tcPr>
            <w:tcW w:w="6149" w:type="dxa"/>
            <w:gridSpan w:val="2"/>
            <w:tcBorders>
              <w:top w:val="single" w:sz="4" w:space="0" w:color="000000"/>
              <w:left w:val="single" w:sz="4" w:space="0" w:color="000000"/>
              <w:bottom w:val="single" w:sz="4" w:space="0" w:color="000000"/>
            </w:tcBorders>
          </w:tcPr>
          <w:p w14:paraId="1E6A2D7A" w14:textId="77777777" w:rsidR="004826F4" w:rsidRPr="009C0806" w:rsidRDefault="004826F4" w:rsidP="005B6CF3">
            <w:pPr>
              <w:pStyle w:val="NormalWeb"/>
            </w:pPr>
            <w:r w:rsidRPr="009C0806">
              <w:rPr>
                <w:b/>
                <w:lang w:val="es-ES"/>
              </w:rPr>
              <w:t xml:space="preserve">EDUCACIÒN: </w:t>
            </w:r>
            <w:r w:rsidRPr="009C0806">
              <w:rPr>
                <w:bCs/>
                <w:lang w:val="es-ES"/>
              </w:rPr>
              <w:t>T</w:t>
            </w:r>
            <w:r w:rsidRPr="009C0806">
              <w:rPr>
                <w:lang w:val="es-ES"/>
              </w:rPr>
              <w:t xml:space="preserve">ítulo </w:t>
            </w:r>
            <w:r w:rsidRPr="009C0806">
              <w:t>o certificación en recreación, educación física, gerontología o áreas afines.</w:t>
            </w:r>
          </w:p>
        </w:tc>
        <w:tc>
          <w:tcPr>
            <w:tcW w:w="4205" w:type="dxa"/>
            <w:tcBorders>
              <w:top w:val="single" w:sz="4" w:space="0" w:color="000000"/>
              <w:left w:val="single" w:sz="4" w:space="0" w:color="000000"/>
              <w:bottom w:val="single" w:sz="4" w:space="0" w:color="000000"/>
              <w:right w:val="single" w:sz="4" w:space="0" w:color="000000"/>
            </w:tcBorders>
            <w:tcMar>
              <w:left w:w="10" w:type="dxa"/>
              <w:right w:w="10" w:type="dxa"/>
            </w:tcMar>
          </w:tcPr>
          <w:p w14:paraId="6A5F5CE3" w14:textId="77777777" w:rsidR="004826F4" w:rsidRPr="009C0806" w:rsidRDefault="004826F4" w:rsidP="005B6CF3">
            <w:pPr>
              <w:pStyle w:val="Prrafodelista"/>
              <w:rPr>
                <w:rFonts w:ascii="Times New Roman" w:hAnsi="Times New Roman" w:cs="Times New Roman"/>
              </w:rPr>
            </w:pPr>
            <w:r w:rsidRPr="009C0806">
              <w:rPr>
                <w:rFonts w:ascii="Times New Roman" w:hAnsi="Times New Roman" w:cs="Times New Roman"/>
                <w:b/>
              </w:rPr>
              <w:t xml:space="preserve">ENTRENAMIENTO: </w:t>
            </w:r>
            <w:r w:rsidRPr="009C0806">
              <w:rPr>
                <w:rFonts w:ascii="Times New Roman" w:hAnsi="Times New Roman" w:cs="Times New Roman"/>
              </w:rPr>
              <w:t>1 meses</w:t>
            </w:r>
          </w:p>
        </w:tc>
      </w:tr>
      <w:tr w:rsidR="004826F4" w:rsidRPr="009C0806" w14:paraId="3C9F197C"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0231693E" w14:textId="77777777" w:rsidR="004826F4" w:rsidRPr="009C0806" w:rsidRDefault="004826F4" w:rsidP="005B6CF3">
            <w:pPr>
              <w:pStyle w:val="NormalWeb"/>
            </w:pPr>
            <w:r w:rsidRPr="009C0806">
              <w:rPr>
                <w:b/>
                <w:lang w:val="es-ES"/>
              </w:rPr>
              <w:t xml:space="preserve">FORMACION: </w:t>
            </w:r>
            <w:r w:rsidRPr="009C0806">
              <w:t>Cursos en manejo de grupos, organización de eventos recreativos y atención a poblaciones vulnerables.</w:t>
            </w:r>
          </w:p>
        </w:tc>
      </w:tr>
      <w:tr w:rsidR="004826F4" w:rsidRPr="009C0806" w14:paraId="5F010A73"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3EA17919" w14:textId="77777777" w:rsidR="004826F4" w:rsidRPr="009C0806" w:rsidRDefault="004826F4" w:rsidP="005B6CF3">
            <w:pPr>
              <w:pStyle w:val="NormalWeb"/>
            </w:pPr>
            <w:r w:rsidRPr="009C0806">
              <w:rPr>
                <w:b/>
                <w:lang w:val="es-ES"/>
              </w:rPr>
              <w:t>HABILIDADES</w:t>
            </w:r>
            <w:r w:rsidRPr="009C0806">
              <w:rPr>
                <w:lang w:val="es-ES"/>
              </w:rPr>
              <w:t xml:space="preserve">: </w:t>
            </w:r>
          </w:p>
          <w:p w14:paraId="53AF96C3" w14:textId="77777777" w:rsidR="004826F4" w:rsidRPr="009C0806" w:rsidRDefault="004826F4" w:rsidP="004826F4">
            <w:pPr>
              <w:pStyle w:val="NormalWeb"/>
              <w:numPr>
                <w:ilvl w:val="0"/>
                <w:numId w:val="87"/>
              </w:numPr>
            </w:pPr>
            <w:r w:rsidRPr="009C0806">
              <w:t>Creatividad para diseñar actividades innovadoras y atractivas.</w:t>
            </w:r>
          </w:p>
          <w:p w14:paraId="12379926" w14:textId="77777777" w:rsidR="004826F4" w:rsidRPr="009C0806" w:rsidRDefault="004826F4" w:rsidP="004826F4">
            <w:pPr>
              <w:pStyle w:val="NormalWeb"/>
              <w:numPr>
                <w:ilvl w:val="0"/>
                <w:numId w:val="87"/>
              </w:numPr>
            </w:pPr>
            <w:r w:rsidRPr="009C0806">
              <w:t>Habilidad para liderar y motivar grupos.</w:t>
            </w:r>
          </w:p>
          <w:p w14:paraId="79FB0644" w14:textId="77777777" w:rsidR="004826F4" w:rsidRPr="009C0806" w:rsidRDefault="004826F4" w:rsidP="004826F4">
            <w:pPr>
              <w:pStyle w:val="NormalWeb"/>
              <w:numPr>
                <w:ilvl w:val="0"/>
                <w:numId w:val="87"/>
              </w:numPr>
            </w:pPr>
            <w:r w:rsidRPr="009C0806">
              <w:t>Empatía y paciencia para trabajar con adultos mayores.</w:t>
            </w:r>
          </w:p>
          <w:p w14:paraId="2E2C5923" w14:textId="77777777" w:rsidR="004826F4" w:rsidRPr="009C0806" w:rsidRDefault="004826F4" w:rsidP="004826F4">
            <w:pPr>
              <w:pStyle w:val="NormalWeb"/>
              <w:numPr>
                <w:ilvl w:val="0"/>
                <w:numId w:val="87"/>
              </w:numPr>
            </w:pPr>
            <w:r w:rsidRPr="009C0806">
              <w:t>Excelentes habilidades de comunicación interpersonal.</w:t>
            </w:r>
          </w:p>
          <w:p w14:paraId="7664660F" w14:textId="77777777" w:rsidR="004826F4" w:rsidRPr="009C0806" w:rsidRDefault="004826F4" w:rsidP="004826F4">
            <w:pPr>
              <w:pStyle w:val="NormalWeb"/>
              <w:numPr>
                <w:ilvl w:val="0"/>
                <w:numId w:val="87"/>
              </w:numPr>
            </w:pPr>
            <w:r w:rsidRPr="009C0806">
              <w:t>Capacidad para resolver problemas y adaptarse a situaciones inesperadas.</w:t>
            </w:r>
          </w:p>
          <w:p w14:paraId="04AC3F32" w14:textId="77777777" w:rsidR="004826F4" w:rsidRPr="009C0806" w:rsidRDefault="004826F4" w:rsidP="004826F4">
            <w:pPr>
              <w:pStyle w:val="NormalWeb"/>
              <w:numPr>
                <w:ilvl w:val="0"/>
                <w:numId w:val="87"/>
              </w:numPr>
            </w:pPr>
            <w:r w:rsidRPr="009C0806">
              <w:t>Trabajo en equipo y colaboración interdisciplinaria.</w:t>
            </w:r>
          </w:p>
        </w:tc>
      </w:tr>
      <w:tr w:rsidR="004826F4" w:rsidRPr="009C0806" w14:paraId="4D2B682C"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45FABAD7"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FUNCIONES</w:t>
            </w:r>
          </w:p>
          <w:p w14:paraId="3EDE9482" w14:textId="77777777" w:rsidR="004826F4" w:rsidRPr="009C0806" w:rsidRDefault="004826F4" w:rsidP="004826F4">
            <w:pPr>
              <w:pStyle w:val="NormalWeb"/>
              <w:numPr>
                <w:ilvl w:val="0"/>
                <w:numId w:val="88"/>
              </w:numPr>
            </w:pPr>
            <w:r w:rsidRPr="009C0806">
              <w:t>Diseñar y coordinar programas recreativos adaptados a las necesidades e intereses de los adultos mayores.</w:t>
            </w:r>
          </w:p>
          <w:p w14:paraId="7BF42739" w14:textId="77777777" w:rsidR="004826F4" w:rsidRPr="009C0806" w:rsidRDefault="004826F4" w:rsidP="004826F4">
            <w:pPr>
              <w:pStyle w:val="NormalWeb"/>
              <w:numPr>
                <w:ilvl w:val="0"/>
                <w:numId w:val="88"/>
              </w:numPr>
            </w:pPr>
            <w:r w:rsidRPr="009C0806">
              <w:t>Organizar actividades grupales como juegos, talleres, eventos culturales y jornadas deportivas.</w:t>
            </w:r>
          </w:p>
          <w:p w14:paraId="6091BA67" w14:textId="77777777" w:rsidR="004826F4" w:rsidRPr="009C0806" w:rsidRDefault="004826F4" w:rsidP="004826F4">
            <w:pPr>
              <w:pStyle w:val="NormalWeb"/>
              <w:numPr>
                <w:ilvl w:val="0"/>
                <w:numId w:val="88"/>
              </w:numPr>
            </w:pPr>
            <w:r w:rsidRPr="009C0806">
              <w:t>Promover la participación activa de los beneficiarios en las actividades.</w:t>
            </w:r>
          </w:p>
          <w:p w14:paraId="51A8F5A2" w14:textId="77777777" w:rsidR="004826F4" w:rsidRPr="009C0806" w:rsidRDefault="004826F4" w:rsidP="004826F4">
            <w:pPr>
              <w:pStyle w:val="NormalWeb"/>
              <w:numPr>
                <w:ilvl w:val="0"/>
                <w:numId w:val="88"/>
              </w:numPr>
            </w:pPr>
            <w:r w:rsidRPr="009C0806">
              <w:t>Identificar intereses individuales y colectivos para mejorar la programación recreativa.</w:t>
            </w:r>
          </w:p>
          <w:p w14:paraId="59E41720" w14:textId="77777777" w:rsidR="004826F4" w:rsidRPr="009C0806" w:rsidRDefault="004826F4" w:rsidP="004826F4">
            <w:pPr>
              <w:pStyle w:val="NormalWeb"/>
              <w:numPr>
                <w:ilvl w:val="0"/>
                <w:numId w:val="88"/>
              </w:numPr>
            </w:pPr>
            <w:r w:rsidRPr="009C0806">
              <w:t>Supervisar y garantizar la seguridad de los participantes durante las actividades.</w:t>
            </w:r>
          </w:p>
          <w:p w14:paraId="1E580736" w14:textId="77777777" w:rsidR="004826F4" w:rsidRPr="009C0806" w:rsidRDefault="004826F4" w:rsidP="004826F4">
            <w:pPr>
              <w:pStyle w:val="NormalWeb"/>
              <w:numPr>
                <w:ilvl w:val="0"/>
                <w:numId w:val="88"/>
              </w:numPr>
            </w:pPr>
            <w:r w:rsidRPr="009C0806">
              <w:t>Evaluar la efectividad de los programas y realizar ajustes según las necesidades detectadas.</w:t>
            </w:r>
          </w:p>
          <w:p w14:paraId="32195B44" w14:textId="77777777" w:rsidR="004826F4" w:rsidRPr="009C0806" w:rsidRDefault="004826F4" w:rsidP="004826F4">
            <w:pPr>
              <w:pStyle w:val="NormalWeb"/>
              <w:numPr>
                <w:ilvl w:val="0"/>
                <w:numId w:val="88"/>
              </w:numPr>
            </w:pPr>
            <w:r w:rsidRPr="009C0806">
              <w:lastRenderedPageBreak/>
              <w:t>Colaborar con el equipo interdisciplinario para integrar aspectos recreativos en los planes de bienestar general.</w:t>
            </w:r>
          </w:p>
          <w:p w14:paraId="11CEFF78" w14:textId="77777777" w:rsidR="004826F4" w:rsidRPr="009C0806" w:rsidRDefault="004826F4" w:rsidP="004826F4">
            <w:pPr>
              <w:pStyle w:val="NormalWeb"/>
              <w:numPr>
                <w:ilvl w:val="0"/>
                <w:numId w:val="88"/>
              </w:numPr>
            </w:pPr>
            <w:r w:rsidRPr="009C0806">
              <w:t>Mantener actualizados los registros de asistencia y participación en las actividades.</w:t>
            </w:r>
          </w:p>
        </w:tc>
      </w:tr>
      <w:tr w:rsidR="004826F4" w:rsidRPr="009C0806" w14:paraId="11014CC1"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15484810"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lastRenderedPageBreak/>
              <w:t>RESPONSABILIDADES</w:t>
            </w:r>
          </w:p>
        </w:tc>
      </w:tr>
      <w:tr w:rsidR="004826F4" w:rsidRPr="009C0806" w14:paraId="2D4FBB40"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79EA51C4" w14:textId="77777777" w:rsidR="004826F4" w:rsidRPr="009C0806" w:rsidRDefault="004826F4" w:rsidP="005B6CF3">
            <w:pPr>
              <w:pStyle w:val="NormalWeb"/>
            </w:pPr>
            <w:r w:rsidRPr="009C0806">
              <w:rPr>
                <w:b/>
                <w:lang w:val="es-ES"/>
              </w:rPr>
              <w:t>Materiales, herramientas y equipo de trabajo:</w:t>
            </w:r>
            <w:r w:rsidRPr="009C0806">
              <w:rPr>
                <w:lang w:val="es-ES"/>
              </w:rPr>
              <w:t xml:space="preserve"> </w:t>
            </w:r>
            <w:r w:rsidRPr="009C0806">
              <w:t>Asegurar el buen uso y mantenimiento de los materiales recreativos y deportivos.</w:t>
            </w:r>
          </w:p>
        </w:tc>
      </w:tr>
      <w:tr w:rsidR="004826F4" w:rsidRPr="009C0806" w14:paraId="3805D94F"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66CF4137" w14:textId="77777777" w:rsidR="004826F4" w:rsidRPr="009C0806" w:rsidRDefault="004826F4" w:rsidP="005B6CF3">
            <w:pPr>
              <w:pStyle w:val="NormalWeb"/>
            </w:pPr>
            <w:r w:rsidRPr="009C0806">
              <w:rPr>
                <w:b/>
                <w:lang w:val="es-ES"/>
              </w:rPr>
              <w:t xml:space="preserve">Dinero, documentos o facturas: </w:t>
            </w:r>
            <w:r w:rsidRPr="009C0806">
              <w:t>No aplica directamente, pero podrá gestionar presupuestos asignados para actividades. Mantener un registro de los insumos utilizados y realizar solicitudes de reposición.</w:t>
            </w:r>
          </w:p>
        </w:tc>
      </w:tr>
      <w:tr w:rsidR="004826F4" w:rsidRPr="009C0806" w14:paraId="53700082"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536E8EFA" w14:textId="77777777" w:rsidR="004826F4" w:rsidRPr="009C0806" w:rsidRDefault="004826F4" w:rsidP="005B6CF3">
            <w:pPr>
              <w:pStyle w:val="NormalWeb"/>
            </w:pPr>
            <w:r w:rsidRPr="009C0806">
              <w:rPr>
                <w:b/>
                <w:lang w:val="es-ES"/>
              </w:rPr>
              <w:t xml:space="preserve">Supervisión de personal: </w:t>
            </w:r>
            <w:r w:rsidRPr="009C0806">
              <w:t>Coordinar y supervisar voluntarios o asistentes durante las actividades.</w:t>
            </w:r>
          </w:p>
        </w:tc>
      </w:tr>
      <w:tr w:rsidR="004826F4" w:rsidRPr="009C0806" w14:paraId="77F720D7"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0AD06674" w14:textId="77777777" w:rsidR="004826F4" w:rsidRPr="009C0806" w:rsidRDefault="004826F4" w:rsidP="005B6CF3">
            <w:pPr>
              <w:pStyle w:val="NormalWeb"/>
            </w:pPr>
            <w:r w:rsidRPr="009C0806">
              <w:rPr>
                <w:b/>
                <w:lang w:val="es-ES"/>
              </w:rPr>
              <w:t>Información:</w:t>
            </w:r>
            <w:r w:rsidRPr="009C0806">
              <w:rPr>
                <w:lang w:val="es-ES"/>
              </w:rPr>
              <w:t xml:space="preserve"> </w:t>
            </w:r>
            <w:r w:rsidRPr="009C0806">
              <w:t>Manejar con confidencialidad la información personal y de salud de los beneficiarios.</w:t>
            </w:r>
          </w:p>
        </w:tc>
      </w:tr>
      <w:tr w:rsidR="004826F4" w:rsidRPr="009C0806" w14:paraId="34DFDC0D"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5EB3DADB"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CONDICIONES DEL TRABAJO</w:t>
            </w:r>
          </w:p>
        </w:tc>
      </w:tr>
      <w:tr w:rsidR="004826F4" w:rsidRPr="009C0806" w14:paraId="4B389AF1" w14:textId="77777777" w:rsidTr="005B6CF3">
        <w:trPr>
          <w:jc w:val="center"/>
        </w:trPr>
        <w:tc>
          <w:tcPr>
            <w:tcW w:w="3734" w:type="dxa"/>
            <w:tcBorders>
              <w:top w:val="single" w:sz="4" w:space="0" w:color="000000"/>
              <w:left w:val="single" w:sz="4" w:space="0" w:color="000000"/>
              <w:bottom w:val="single" w:sz="4" w:space="0" w:color="000000"/>
            </w:tcBorders>
            <w:vAlign w:val="center"/>
          </w:tcPr>
          <w:p w14:paraId="0B09A60F"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Ambiente de trabajo</w:t>
            </w:r>
          </w:p>
        </w:tc>
        <w:tc>
          <w:tcPr>
            <w:tcW w:w="6620" w:type="dxa"/>
            <w:gridSpan w:val="2"/>
            <w:tcBorders>
              <w:top w:val="single" w:sz="4" w:space="0" w:color="000000"/>
              <w:left w:val="single" w:sz="4" w:space="0" w:color="000000"/>
              <w:bottom w:val="single" w:sz="4" w:space="0" w:color="000000"/>
              <w:right w:val="single" w:sz="4" w:space="0" w:color="000000"/>
            </w:tcBorders>
            <w:tcMar>
              <w:left w:w="10" w:type="dxa"/>
              <w:right w:w="10" w:type="dxa"/>
            </w:tcMar>
          </w:tcPr>
          <w:p w14:paraId="0C343DEE" w14:textId="77777777" w:rsidR="004826F4" w:rsidRPr="009C0806" w:rsidRDefault="004826F4" w:rsidP="005B6CF3">
            <w:pPr>
              <w:pStyle w:val="NormalWeb"/>
            </w:pPr>
            <w:r w:rsidRPr="009C0806">
              <w:t>Espacios de la Fundación como salones, patios, áreas deportivas y espacios al aire libre.</w:t>
            </w:r>
          </w:p>
        </w:tc>
      </w:tr>
      <w:tr w:rsidR="004826F4" w:rsidRPr="009C0806" w14:paraId="601B046D" w14:textId="77777777" w:rsidTr="005B6CF3">
        <w:trPr>
          <w:jc w:val="center"/>
        </w:trPr>
        <w:tc>
          <w:tcPr>
            <w:tcW w:w="3734" w:type="dxa"/>
            <w:tcBorders>
              <w:top w:val="single" w:sz="4" w:space="0" w:color="000000"/>
              <w:left w:val="single" w:sz="4" w:space="0" w:color="000000"/>
              <w:bottom w:val="single" w:sz="4" w:space="0" w:color="000000"/>
            </w:tcBorders>
            <w:vAlign w:val="center"/>
          </w:tcPr>
          <w:p w14:paraId="559CF454"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 xml:space="preserve">Peligros y riesgos </w:t>
            </w:r>
          </w:p>
        </w:tc>
        <w:tc>
          <w:tcPr>
            <w:tcW w:w="6620" w:type="dxa"/>
            <w:gridSpan w:val="2"/>
            <w:tcBorders>
              <w:top w:val="single" w:sz="4" w:space="0" w:color="000000"/>
              <w:left w:val="single" w:sz="4" w:space="0" w:color="000000"/>
              <w:bottom w:val="single" w:sz="4" w:space="0" w:color="000000"/>
              <w:right w:val="single" w:sz="4" w:space="0" w:color="000000"/>
            </w:tcBorders>
            <w:tcMar>
              <w:left w:w="10" w:type="dxa"/>
              <w:right w:w="10" w:type="dxa"/>
            </w:tcMar>
          </w:tcPr>
          <w:p w14:paraId="0156201F" w14:textId="77777777" w:rsidR="004826F4" w:rsidRPr="009C0806" w:rsidRDefault="004826F4" w:rsidP="005B6CF3">
            <w:pPr>
              <w:pStyle w:val="NormalWeb"/>
            </w:pPr>
            <w:r w:rsidRPr="009C0806">
              <w:t>Exposición a condiciones climáticas cambiantes y riesgo de accidentes menores durante las actividades recreativas.</w:t>
            </w:r>
          </w:p>
        </w:tc>
      </w:tr>
    </w:tbl>
    <w:p w14:paraId="0785A829" w14:textId="77777777" w:rsidR="004826F4" w:rsidRPr="009C0806" w:rsidRDefault="004826F4" w:rsidP="004826F4">
      <w:pPr>
        <w:rPr>
          <w:rFonts w:ascii="Times New Roman" w:hAnsi="Times New Roman" w:cs="Times New Roman"/>
        </w:rPr>
      </w:pPr>
    </w:p>
    <w:p w14:paraId="2D90F4AD" w14:textId="30BCCA78" w:rsidR="004826F4" w:rsidRPr="009C0806" w:rsidRDefault="004826F4" w:rsidP="004826F4">
      <w:pPr>
        <w:rPr>
          <w:rFonts w:ascii="Times New Roman" w:hAnsi="Times New Roman" w:cs="Times New Roman"/>
          <w:b/>
          <w:bCs/>
          <w:sz w:val="24"/>
          <w:szCs w:val="24"/>
        </w:rPr>
      </w:pPr>
      <w:r w:rsidRPr="009C0806">
        <w:rPr>
          <w:rFonts w:ascii="Times New Roman" w:hAnsi="Times New Roman" w:cs="Times New Roman"/>
          <w:b/>
          <w:bCs/>
          <w:sz w:val="24"/>
          <w:szCs w:val="24"/>
        </w:rPr>
        <w:t>SERVICIOS GENERALES</w:t>
      </w:r>
      <w:r w:rsidR="002370B1" w:rsidRPr="009C0806">
        <w:rPr>
          <w:rFonts w:ascii="Times New Roman" w:hAnsi="Times New Roman" w:cs="Times New Roman"/>
          <w:b/>
          <w:bCs/>
          <w:sz w:val="24"/>
          <w:szCs w:val="24"/>
        </w:rPr>
        <w:t>:</w:t>
      </w:r>
    </w:p>
    <w:p w14:paraId="2D076B23" w14:textId="77777777" w:rsidR="004826F4" w:rsidRPr="009C0806" w:rsidRDefault="004826F4" w:rsidP="004826F4">
      <w:pPr>
        <w:rPr>
          <w:rFonts w:ascii="Times New Roman" w:hAnsi="Times New Roman" w:cs="Times New Roman"/>
        </w:rPr>
      </w:pPr>
    </w:p>
    <w:tbl>
      <w:tblPr>
        <w:tblW w:w="10354" w:type="dxa"/>
        <w:jc w:val="center"/>
        <w:tblLayout w:type="fixed"/>
        <w:tblLook w:val="0000" w:firstRow="0" w:lastRow="0" w:firstColumn="0" w:lastColumn="0" w:noHBand="0" w:noVBand="0"/>
      </w:tblPr>
      <w:tblGrid>
        <w:gridCol w:w="3734"/>
        <w:gridCol w:w="2415"/>
        <w:gridCol w:w="4205"/>
      </w:tblGrid>
      <w:tr w:rsidR="004826F4" w:rsidRPr="009C0806" w14:paraId="4961BC68" w14:textId="77777777" w:rsidTr="005B6CF3">
        <w:trPr>
          <w:trHeight w:val="371"/>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10A5F2D6" w14:textId="77777777" w:rsidR="004826F4" w:rsidRPr="009C0806" w:rsidRDefault="004826F4" w:rsidP="005B6CF3">
            <w:pPr>
              <w:rPr>
                <w:rFonts w:ascii="Times New Roman" w:hAnsi="Times New Roman" w:cs="Times New Roman"/>
              </w:rPr>
            </w:pPr>
            <w:r w:rsidRPr="009C0806">
              <w:rPr>
                <w:rFonts w:ascii="Times New Roman" w:hAnsi="Times New Roman" w:cs="Times New Roman"/>
                <w:b/>
              </w:rPr>
              <w:t xml:space="preserve">NOMBRE DEL CARGO: </w:t>
            </w:r>
            <w:r w:rsidRPr="009C0806">
              <w:rPr>
                <w:rFonts w:ascii="Times New Roman" w:hAnsi="Times New Roman" w:cs="Times New Roman"/>
                <w:b/>
                <w:bCs/>
              </w:rPr>
              <w:t>SERVICIOS GENERALES</w:t>
            </w:r>
          </w:p>
        </w:tc>
      </w:tr>
      <w:tr w:rsidR="004826F4" w:rsidRPr="009C0806" w14:paraId="3514449A" w14:textId="77777777" w:rsidTr="005B6CF3">
        <w:trPr>
          <w:trHeight w:val="507"/>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4585B241" w14:textId="77777777" w:rsidR="004826F4" w:rsidRPr="009C0806" w:rsidRDefault="004826F4" w:rsidP="005B6CF3">
            <w:pPr>
              <w:pStyle w:val="NormalWeb"/>
            </w:pPr>
            <w:r w:rsidRPr="009C0806">
              <w:rPr>
                <w:b/>
                <w:lang w:val="es-ES"/>
              </w:rPr>
              <w:t xml:space="preserve">OBJETIVO GENERAL: </w:t>
            </w:r>
            <w:r w:rsidRPr="009C0806">
              <w:t>Garantizar la limpieza, el orden y el mantenimiento básico de las instalaciones de la Fundación, asegurando un ambiente seguro, cómodo y saludable para los adultos mayores, empleados y visitantes.</w:t>
            </w:r>
          </w:p>
        </w:tc>
      </w:tr>
      <w:tr w:rsidR="004826F4" w:rsidRPr="009C0806" w14:paraId="2827F45D"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65988B61" w14:textId="77777777" w:rsidR="004826F4" w:rsidRPr="009C0806" w:rsidRDefault="004826F4" w:rsidP="005B6CF3">
            <w:pPr>
              <w:pStyle w:val="NormalWeb"/>
            </w:pPr>
            <w:r w:rsidRPr="009C0806">
              <w:rPr>
                <w:b/>
                <w:lang w:val="es-ES"/>
              </w:rPr>
              <w:t xml:space="preserve">CARGO JEFE INMEDIATO: </w:t>
            </w:r>
            <w:r w:rsidRPr="009C0806">
              <w:t>Coordinador de Sede.</w:t>
            </w:r>
          </w:p>
        </w:tc>
      </w:tr>
      <w:tr w:rsidR="004826F4" w:rsidRPr="009C0806" w14:paraId="7B16BFE5"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1FD64B62" w14:textId="77777777" w:rsidR="004826F4" w:rsidRPr="009C0806" w:rsidRDefault="004826F4" w:rsidP="005B6CF3">
            <w:pPr>
              <w:pStyle w:val="NormalWeb"/>
            </w:pPr>
            <w:r w:rsidRPr="009C0806">
              <w:rPr>
                <w:b/>
                <w:lang w:val="es-ES"/>
              </w:rPr>
              <w:t xml:space="preserve">EXPERIENCIA LABORAL:  </w:t>
            </w:r>
            <w:r w:rsidRPr="009C0806">
              <w:t>Mínimo 6 meses de experiencia en labores de limpieza, mantenimiento o servicios generales.</w:t>
            </w:r>
          </w:p>
        </w:tc>
      </w:tr>
      <w:tr w:rsidR="004826F4" w:rsidRPr="009C0806" w14:paraId="72A7330F"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32CCB778"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CONOCIMIENTO Y HABILIDADES REQUERIDAS</w:t>
            </w:r>
          </w:p>
        </w:tc>
      </w:tr>
      <w:tr w:rsidR="004826F4" w:rsidRPr="009C0806" w14:paraId="3CF07607" w14:textId="77777777" w:rsidTr="005B6CF3">
        <w:trPr>
          <w:jc w:val="center"/>
        </w:trPr>
        <w:tc>
          <w:tcPr>
            <w:tcW w:w="6149" w:type="dxa"/>
            <w:gridSpan w:val="2"/>
            <w:tcBorders>
              <w:top w:val="single" w:sz="4" w:space="0" w:color="000000"/>
              <w:left w:val="single" w:sz="4" w:space="0" w:color="000000"/>
              <w:bottom w:val="single" w:sz="4" w:space="0" w:color="000000"/>
            </w:tcBorders>
          </w:tcPr>
          <w:p w14:paraId="135EB6B2" w14:textId="77777777" w:rsidR="004826F4" w:rsidRPr="009C0806" w:rsidRDefault="004826F4" w:rsidP="005B6CF3">
            <w:pPr>
              <w:pStyle w:val="NormalWeb"/>
            </w:pPr>
            <w:r w:rsidRPr="009C0806">
              <w:rPr>
                <w:b/>
                <w:lang w:val="es-ES"/>
              </w:rPr>
              <w:t xml:space="preserve">EDUCACIÒN: </w:t>
            </w:r>
            <w:r w:rsidRPr="009C0806">
              <w:t>Certificado de educación básica (mínimo).</w:t>
            </w:r>
          </w:p>
        </w:tc>
        <w:tc>
          <w:tcPr>
            <w:tcW w:w="4205" w:type="dxa"/>
            <w:tcBorders>
              <w:top w:val="single" w:sz="4" w:space="0" w:color="000000"/>
              <w:left w:val="single" w:sz="4" w:space="0" w:color="000000"/>
              <w:bottom w:val="single" w:sz="4" w:space="0" w:color="000000"/>
              <w:right w:val="single" w:sz="4" w:space="0" w:color="000000"/>
            </w:tcBorders>
            <w:tcMar>
              <w:left w:w="10" w:type="dxa"/>
              <w:right w:w="10" w:type="dxa"/>
            </w:tcMar>
          </w:tcPr>
          <w:p w14:paraId="3393820A" w14:textId="77777777" w:rsidR="004826F4" w:rsidRPr="009C0806" w:rsidRDefault="004826F4" w:rsidP="005B6CF3">
            <w:pPr>
              <w:pStyle w:val="Prrafodelista"/>
              <w:rPr>
                <w:rFonts w:ascii="Times New Roman" w:hAnsi="Times New Roman" w:cs="Times New Roman"/>
              </w:rPr>
            </w:pPr>
            <w:r w:rsidRPr="009C0806">
              <w:rPr>
                <w:rFonts w:ascii="Times New Roman" w:hAnsi="Times New Roman" w:cs="Times New Roman"/>
                <w:b/>
              </w:rPr>
              <w:t xml:space="preserve">ENTRENAMIENTO: </w:t>
            </w:r>
            <w:r w:rsidRPr="009C0806">
              <w:rPr>
                <w:rFonts w:ascii="Times New Roman" w:hAnsi="Times New Roman" w:cs="Times New Roman"/>
              </w:rPr>
              <w:t>1 meses</w:t>
            </w:r>
          </w:p>
        </w:tc>
      </w:tr>
      <w:tr w:rsidR="004826F4" w:rsidRPr="009C0806" w14:paraId="65C71CD8"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6FECAD74" w14:textId="77777777" w:rsidR="004826F4" w:rsidRPr="009C0806" w:rsidRDefault="004826F4" w:rsidP="005B6CF3">
            <w:pPr>
              <w:pStyle w:val="NormalWeb"/>
            </w:pPr>
            <w:r w:rsidRPr="009C0806">
              <w:rPr>
                <w:b/>
                <w:lang w:val="es-ES"/>
              </w:rPr>
              <w:t xml:space="preserve">FORMACION: </w:t>
            </w:r>
            <w:r w:rsidRPr="009C0806">
              <w:t>Capacitaciones en manejo de productos de limpieza y técnicas de higiene.</w:t>
            </w:r>
          </w:p>
        </w:tc>
      </w:tr>
      <w:tr w:rsidR="004826F4" w:rsidRPr="009C0806" w14:paraId="5B1D446E"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22AA8547" w14:textId="77777777" w:rsidR="004826F4" w:rsidRPr="009C0806" w:rsidRDefault="004826F4" w:rsidP="005B6CF3">
            <w:pPr>
              <w:pStyle w:val="NormalWeb"/>
            </w:pPr>
            <w:r w:rsidRPr="009C0806">
              <w:rPr>
                <w:b/>
                <w:lang w:val="es-ES"/>
              </w:rPr>
              <w:lastRenderedPageBreak/>
              <w:t>HABILIDADES</w:t>
            </w:r>
            <w:r w:rsidRPr="009C0806">
              <w:rPr>
                <w:lang w:val="es-ES"/>
              </w:rPr>
              <w:t xml:space="preserve">: </w:t>
            </w:r>
          </w:p>
          <w:p w14:paraId="02C7C379" w14:textId="77777777" w:rsidR="004826F4" w:rsidRPr="009C0806" w:rsidRDefault="004826F4" w:rsidP="004826F4">
            <w:pPr>
              <w:pStyle w:val="NormalWeb"/>
              <w:numPr>
                <w:ilvl w:val="0"/>
                <w:numId w:val="89"/>
              </w:numPr>
            </w:pPr>
            <w:r w:rsidRPr="009C0806">
              <w:t>Organización y planificación de tareas diarias.</w:t>
            </w:r>
          </w:p>
          <w:p w14:paraId="44A2A1CB" w14:textId="77777777" w:rsidR="004826F4" w:rsidRPr="009C0806" w:rsidRDefault="004826F4" w:rsidP="004826F4">
            <w:pPr>
              <w:pStyle w:val="NormalWeb"/>
              <w:numPr>
                <w:ilvl w:val="0"/>
                <w:numId w:val="89"/>
              </w:numPr>
            </w:pPr>
            <w:r w:rsidRPr="009C0806">
              <w:t>Atención al detalle para garantizar un trabajo de calidad.</w:t>
            </w:r>
          </w:p>
          <w:p w14:paraId="2E25C25D" w14:textId="77777777" w:rsidR="004826F4" w:rsidRPr="009C0806" w:rsidRDefault="004826F4" w:rsidP="004826F4">
            <w:pPr>
              <w:pStyle w:val="NormalWeb"/>
              <w:numPr>
                <w:ilvl w:val="0"/>
                <w:numId w:val="89"/>
              </w:numPr>
            </w:pPr>
            <w:r w:rsidRPr="009C0806">
              <w:t>Responsabilidad y compromiso con las funciones asignadas.</w:t>
            </w:r>
          </w:p>
          <w:p w14:paraId="799E3D8D" w14:textId="77777777" w:rsidR="004826F4" w:rsidRPr="009C0806" w:rsidRDefault="004826F4" w:rsidP="004826F4">
            <w:pPr>
              <w:pStyle w:val="NormalWeb"/>
              <w:numPr>
                <w:ilvl w:val="0"/>
                <w:numId w:val="89"/>
              </w:numPr>
            </w:pPr>
            <w:r w:rsidRPr="009C0806">
              <w:t>Habilidad para manejar equipos y productos de limpieza de manera segura.</w:t>
            </w:r>
          </w:p>
          <w:p w14:paraId="46AC4D46" w14:textId="77777777" w:rsidR="004826F4" w:rsidRPr="009C0806" w:rsidRDefault="004826F4" w:rsidP="004826F4">
            <w:pPr>
              <w:pStyle w:val="NormalWeb"/>
              <w:numPr>
                <w:ilvl w:val="0"/>
                <w:numId w:val="89"/>
              </w:numPr>
            </w:pPr>
            <w:r w:rsidRPr="009C0806">
              <w:t>Capacidad para trabajar de manera autónoma y en equipo.</w:t>
            </w:r>
          </w:p>
        </w:tc>
      </w:tr>
      <w:tr w:rsidR="004826F4" w:rsidRPr="009C0806" w14:paraId="30DBA3C3"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0CD70D2D"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FUNCIONES</w:t>
            </w:r>
          </w:p>
          <w:p w14:paraId="31212953" w14:textId="77777777" w:rsidR="004826F4" w:rsidRPr="009C0806" w:rsidRDefault="004826F4" w:rsidP="004826F4">
            <w:pPr>
              <w:pStyle w:val="NormalWeb"/>
              <w:numPr>
                <w:ilvl w:val="0"/>
                <w:numId w:val="88"/>
              </w:numPr>
            </w:pPr>
            <w:r w:rsidRPr="009C0806">
              <w:t>Realizar la limpieza diaria de las áreas comunes, oficinas, baños y demás instalaciones de la Fundación.</w:t>
            </w:r>
          </w:p>
          <w:p w14:paraId="603B34E9" w14:textId="77777777" w:rsidR="004826F4" w:rsidRPr="009C0806" w:rsidRDefault="004826F4" w:rsidP="004826F4">
            <w:pPr>
              <w:pStyle w:val="NormalWeb"/>
              <w:numPr>
                <w:ilvl w:val="0"/>
                <w:numId w:val="88"/>
              </w:numPr>
            </w:pPr>
            <w:r w:rsidRPr="009C0806">
              <w:t>Garantizar la disposición adecuada de residuos según las normativas establecidas.</w:t>
            </w:r>
          </w:p>
          <w:p w14:paraId="5A69ADBA" w14:textId="77777777" w:rsidR="004826F4" w:rsidRPr="009C0806" w:rsidRDefault="004826F4" w:rsidP="004826F4">
            <w:pPr>
              <w:pStyle w:val="NormalWeb"/>
              <w:numPr>
                <w:ilvl w:val="0"/>
                <w:numId w:val="88"/>
              </w:numPr>
            </w:pPr>
            <w:r w:rsidRPr="009C0806">
              <w:t>Realizar pequeñas reparaciones o reportar necesidades de mantenimiento al área correspondiente.</w:t>
            </w:r>
          </w:p>
          <w:p w14:paraId="233AA5AB" w14:textId="77777777" w:rsidR="004826F4" w:rsidRPr="009C0806" w:rsidRDefault="004826F4" w:rsidP="004826F4">
            <w:pPr>
              <w:pStyle w:val="NormalWeb"/>
              <w:numPr>
                <w:ilvl w:val="0"/>
                <w:numId w:val="88"/>
              </w:numPr>
            </w:pPr>
            <w:r w:rsidRPr="009C0806">
              <w:t>Supervisar el estado de los equipos de limpieza y solicitar su reposición cuando sea necesario.</w:t>
            </w:r>
          </w:p>
          <w:p w14:paraId="1BF25695" w14:textId="77777777" w:rsidR="004826F4" w:rsidRPr="009C0806" w:rsidRDefault="004826F4" w:rsidP="004826F4">
            <w:pPr>
              <w:pStyle w:val="NormalWeb"/>
              <w:numPr>
                <w:ilvl w:val="0"/>
                <w:numId w:val="88"/>
              </w:numPr>
            </w:pPr>
            <w:r w:rsidRPr="009C0806">
              <w:t>Apoyar en la organización y logística de eventos y actividades programadas en la Fundación.</w:t>
            </w:r>
          </w:p>
          <w:p w14:paraId="3AF05437" w14:textId="77777777" w:rsidR="004826F4" w:rsidRPr="009C0806" w:rsidRDefault="004826F4" w:rsidP="004826F4">
            <w:pPr>
              <w:pStyle w:val="NormalWeb"/>
              <w:numPr>
                <w:ilvl w:val="0"/>
                <w:numId w:val="88"/>
              </w:numPr>
            </w:pPr>
            <w:r w:rsidRPr="009C0806">
              <w:t>Cumplir con los protocolos de higiene y seguridad establecidos.</w:t>
            </w:r>
          </w:p>
        </w:tc>
      </w:tr>
      <w:tr w:rsidR="004826F4" w:rsidRPr="009C0806" w14:paraId="5921C72A"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75264B40"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RESPONSABILIDADES</w:t>
            </w:r>
          </w:p>
        </w:tc>
      </w:tr>
      <w:tr w:rsidR="004826F4" w:rsidRPr="009C0806" w14:paraId="312C1021"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7FE28C44" w14:textId="77777777" w:rsidR="004826F4" w:rsidRPr="009C0806" w:rsidRDefault="004826F4" w:rsidP="005B6CF3">
            <w:pPr>
              <w:pStyle w:val="NormalWeb"/>
            </w:pPr>
            <w:r w:rsidRPr="009C0806">
              <w:rPr>
                <w:b/>
                <w:lang w:val="es-ES"/>
              </w:rPr>
              <w:t>Materiales, herramientas y equipo de trabajo:</w:t>
            </w:r>
            <w:r w:rsidRPr="009C0806">
              <w:rPr>
                <w:lang w:val="es-ES"/>
              </w:rPr>
              <w:t xml:space="preserve"> </w:t>
            </w:r>
            <w:r w:rsidRPr="009C0806">
              <w:t>Uso adecuado y cuidado de productos de limpieza, utensilios y equipos asignados.</w:t>
            </w:r>
          </w:p>
        </w:tc>
      </w:tr>
      <w:tr w:rsidR="004826F4" w:rsidRPr="009C0806" w14:paraId="25E38012"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02738C8C" w14:textId="77777777" w:rsidR="004826F4" w:rsidRPr="009C0806" w:rsidRDefault="004826F4" w:rsidP="005B6CF3">
            <w:pPr>
              <w:pStyle w:val="NormalWeb"/>
            </w:pPr>
            <w:r w:rsidRPr="009C0806">
              <w:rPr>
                <w:b/>
                <w:lang w:val="es-ES"/>
              </w:rPr>
              <w:t xml:space="preserve">Dinero, documentos o facturas: </w:t>
            </w:r>
            <w:r w:rsidRPr="009C0806">
              <w:t>No aplica.</w:t>
            </w:r>
          </w:p>
        </w:tc>
      </w:tr>
      <w:tr w:rsidR="004826F4" w:rsidRPr="009C0806" w14:paraId="73191460"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23B508A3" w14:textId="77777777" w:rsidR="004826F4" w:rsidRPr="009C0806" w:rsidRDefault="004826F4" w:rsidP="005B6CF3">
            <w:pPr>
              <w:pStyle w:val="NormalWeb"/>
            </w:pPr>
            <w:r w:rsidRPr="009C0806">
              <w:rPr>
                <w:b/>
                <w:lang w:val="es-ES"/>
              </w:rPr>
              <w:t xml:space="preserve">Supervisión de personal: </w:t>
            </w:r>
            <w:r w:rsidRPr="009C0806">
              <w:t>No aplica.</w:t>
            </w:r>
          </w:p>
        </w:tc>
      </w:tr>
      <w:tr w:rsidR="004826F4" w:rsidRPr="009C0806" w14:paraId="53DE93F0"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242FABCD" w14:textId="77777777" w:rsidR="004826F4" w:rsidRPr="009C0806" w:rsidRDefault="004826F4" w:rsidP="005B6CF3">
            <w:pPr>
              <w:pStyle w:val="NormalWeb"/>
            </w:pPr>
            <w:r w:rsidRPr="009C0806">
              <w:rPr>
                <w:b/>
                <w:lang w:val="es-ES"/>
              </w:rPr>
              <w:t>Información:</w:t>
            </w:r>
            <w:r w:rsidRPr="009C0806">
              <w:rPr>
                <w:lang w:val="es-ES"/>
              </w:rPr>
              <w:t xml:space="preserve"> </w:t>
            </w:r>
            <w:r w:rsidRPr="009C0806">
              <w:t>Mantener confidencialidad sobre aspectos internos de la Fundación observados durante sus labores.</w:t>
            </w:r>
          </w:p>
        </w:tc>
      </w:tr>
      <w:tr w:rsidR="004826F4" w:rsidRPr="009C0806" w14:paraId="1773AF8D"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1CDE4E6F"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CONDICIONES DEL TRABAJO</w:t>
            </w:r>
          </w:p>
        </w:tc>
      </w:tr>
      <w:tr w:rsidR="004826F4" w:rsidRPr="009C0806" w14:paraId="1943E6FE" w14:textId="77777777" w:rsidTr="005B6CF3">
        <w:trPr>
          <w:jc w:val="center"/>
        </w:trPr>
        <w:tc>
          <w:tcPr>
            <w:tcW w:w="3734" w:type="dxa"/>
            <w:tcBorders>
              <w:top w:val="single" w:sz="4" w:space="0" w:color="000000"/>
              <w:left w:val="single" w:sz="4" w:space="0" w:color="000000"/>
              <w:bottom w:val="single" w:sz="4" w:space="0" w:color="000000"/>
            </w:tcBorders>
            <w:vAlign w:val="center"/>
          </w:tcPr>
          <w:p w14:paraId="4C2262AE"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Ambiente de trabajo</w:t>
            </w:r>
          </w:p>
        </w:tc>
        <w:tc>
          <w:tcPr>
            <w:tcW w:w="6620" w:type="dxa"/>
            <w:gridSpan w:val="2"/>
            <w:tcBorders>
              <w:top w:val="single" w:sz="4" w:space="0" w:color="000000"/>
              <w:left w:val="single" w:sz="4" w:space="0" w:color="000000"/>
              <w:bottom w:val="single" w:sz="4" w:space="0" w:color="000000"/>
              <w:right w:val="single" w:sz="4" w:space="0" w:color="000000"/>
            </w:tcBorders>
            <w:tcMar>
              <w:left w:w="10" w:type="dxa"/>
              <w:right w:w="10" w:type="dxa"/>
            </w:tcMar>
          </w:tcPr>
          <w:p w14:paraId="5E30785D" w14:textId="77777777" w:rsidR="004826F4" w:rsidRPr="009C0806" w:rsidRDefault="004826F4" w:rsidP="005B6CF3">
            <w:pPr>
              <w:pStyle w:val="NormalWeb"/>
            </w:pPr>
            <w:r w:rsidRPr="009C0806">
              <w:t>Áreas internas y externas de la Fundación, como salones, patios, baños y oficinas.</w:t>
            </w:r>
          </w:p>
          <w:p w14:paraId="048668BF" w14:textId="77777777" w:rsidR="004826F4" w:rsidRPr="009C0806" w:rsidRDefault="004826F4" w:rsidP="005B6CF3">
            <w:pPr>
              <w:rPr>
                <w:rFonts w:ascii="Times New Roman" w:hAnsi="Times New Roman" w:cs="Times New Roman"/>
              </w:rPr>
            </w:pPr>
          </w:p>
          <w:p w14:paraId="336D1C83" w14:textId="77777777" w:rsidR="004826F4" w:rsidRPr="009C0806" w:rsidRDefault="004826F4" w:rsidP="005B6CF3">
            <w:pPr>
              <w:tabs>
                <w:tab w:val="left" w:pos="4396"/>
              </w:tabs>
              <w:rPr>
                <w:rFonts w:ascii="Times New Roman" w:hAnsi="Times New Roman" w:cs="Times New Roman"/>
              </w:rPr>
            </w:pPr>
            <w:r w:rsidRPr="009C0806">
              <w:rPr>
                <w:rFonts w:ascii="Times New Roman" w:hAnsi="Times New Roman" w:cs="Times New Roman"/>
              </w:rPr>
              <w:tab/>
            </w:r>
          </w:p>
          <w:p w14:paraId="7BEB9F1C" w14:textId="77777777" w:rsidR="004826F4" w:rsidRPr="009C0806" w:rsidRDefault="004826F4" w:rsidP="005B6CF3">
            <w:pPr>
              <w:rPr>
                <w:rFonts w:ascii="Times New Roman" w:hAnsi="Times New Roman" w:cs="Times New Roman"/>
              </w:rPr>
            </w:pPr>
          </w:p>
        </w:tc>
      </w:tr>
      <w:tr w:rsidR="004826F4" w:rsidRPr="009C0806" w14:paraId="7F340B6D" w14:textId="77777777" w:rsidTr="005B6CF3">
        <w:trPr>
          <w:jc w:val="center"/>
        </w:trPr>
        <w:tc>
          <w:tcPr>
            <w:tcW w:w="3734" w:type="dxa"/>
            <w:tcBorders>
              <w:top w:val="single" w:sz="4" w:space="0" w:color="000000"/>
              <w:left w:val="single" w:sz="4" w:space="0" w:color="000000"/>
              <w:bottom w:val="single" w:sz="4" w:space="0" w:color="000000"/>
            </w:tcBorders>
            <w:vAlign w:val="center"/>
          </w:tcPr>
          <w:p w14:paraId="5D014E73"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lastRenderedPageBreak/>
              <w:t xml:space="preserve">Peligros y riesgos </w:t>
            </w:r>
          </w:p>
        </w:tc>
        <w:tc>
          <w:tcPr>
            <w:tcW w:w="6620" w:type="dxa"/>
            <w:gridSpan w:val="2"/>
            <w:tcBorders>
              <w:top w:val="single" w:sz="4" w:space="0" w:color="000000"/>
              <w:left w:val="single" w:sz="4" w:space="0" w:color="000000"/>
              <w:bottom w:val="single" w:sz="4" w:space="0" w:color="000000"/>
              <w:right w:val="single" w:sz="4" w:space="0" w:color="000000"/>
            </w:tcBorders>
            <w:tcMar>
              <w:left w:w="10" w:type="dxa"/>
              <w:right w:w="10" w:type="dxa"/>
            </w:tcMar>
          </w:tcPr>
          <w:p w14:paraId="162B8A1D" w14:textId="77777777" w:rsidR="004826F4" w:rsidRPr="009C0806" w:rsidRDefault="004826F4" w:rsidP="005B6CF3">
            <w:pPr>
              <w:pStyle w:val="NormalWeb"/>
            </w:pPr>
            <w:r w:rsidRPr="009C0806">
              <w:t>Exposición a productos químicos de limpieza y riesgos físicos asociados al manejo de herramientas o equipos de limpieza.</w:t>
            </w:r>
          </w:p>
          <w:p w14:paraId="1F5E4970" w14:textId="77777777" w:rsidR="004826F4" w:rsidRPr="009C0806" w:rsidRDefault="004826F4" w:rsidP="005B6CF3">
            <w:pPr>
              <w:rPr>
                <w:rFonts w:ascii="Times New Roman" w:hAnsi="Times New Roman" w:cs="Times New Roman"/>
              </w:rPr>
            </w:pPr>
          </w:p>
        </w:tc>
      </w:tr>
    </w:tbl>
    <w:p w14:paraId="0AA74837" w14:textId="77777777" w:rsidR="004826F4" w:rsidRPr="009C0806" w:rsidRDefault="004826F4" w:rsidP="004826F4">
      <w:pPr>
        <w:rPr>
          <w:rFonts w:ascii="Times New Roman" w:hAnsi="Times New Roman" w:cs="Times New Roman"/>
        </w:rPr>
      </w:pPr>
    </w:p>
    <w:p w14:paraId="4E8A23F2" w14:textId="601B3F3C" w:rsidR="004826F4" w:rsidRPr="009C0806" w:rsidRDefault="004826F4" w:rsidP="004826F4">
      <w:pPr>
        <w:rPr>
          <w:rFonts w:ascii="Times New Roman" w:hAnsi="Times New Roman" w:cs="Times New Roman"/>
          <w:b/>
          <w:bCs/>
          <w:sz w:val="24"/>
          <w:szCs w:val="24"/>
        </w:rPr>
      </w:pPr>
      <w:r w:rsidRPr="009C0806">
        <w:rPr>
          <w:rFonts w:ascii="Times New Roman" w:hAnsi="Times New Roman" w:cs="Times New Roman"/>
          <w:b/>
          <w:bCs/>
          <w:sz w:val="24"/>
          <w:szCs w:val="24"/>
        </w:rPr>
        <w:t>CONTABILIDAD</w:t>
      </w:r>
    </w:p>
    <w:p w14:paraId="2491DD12" w14:textId="77777777" w:rsidR="004826F4" w:rsidRPr="009C0806" w:rsidRDefault="004826F4" w:rsidP="004826F4">
      <w:pPr>
        <w:rPr>
          <w:rFonts w:ascii="Times New Roman" w:hAnsi="Times New Roman" w:cs="Times New Roman"/>
        </w:rPr>
      </w:pPr>
    </w:p>
    <w:tbl>
      <w:tblPr>
        <w:tblW w:w="10354" w:type="dxa"/>
        <w:jc w:val="center"/>
        <w:tblLayout w:type="fixed"/>
        <w:tblLook w:val="0000" w:firstRow="0" w:lastRow="0" w:firstColumn="0" w:lastColumn="0" w:noHBand="0" w:noVBand="0"/>
      </w:tblPr>
      <w:tblGrid>
        <w:gridCol w:w="3734"/>
        <w:gridCol w:w="2415"/>
        <w:gridCol w:w="4205"/>
      </w:tblGrid>
      <w:tr w:rsidR="004826F4" w:rsidRPr="009C0806" w14:paraId="07EDFF47" w14:textId="77777777" w:rsidTr="005B6CF3">
        <w:trPr>
          <w:trHeight w:val="371"/>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0ADAD36F" w14:textId="55B01B7C" w:rsidR="004826F4" w:rsidRPr="009C0806" w:rsidRDefault="004826F4" w:rsidP="005B6CF3">
            <w:pPr>
              <w:rPr>
                <w:rFonts w:ascii="Times New Roman" w:hAnsi="Times New Roman" w:cs="Times New Roman"/>
              </w:rPr>
            </w:pPr>
            <w:r w:rsidRPr="009C0806">
              <w:rPr>
                <w:rFonts w:ascii="Times New Roman" w:hAnsi="Times New Roman" w:cs="Times New Roman"/>
                <w:b/>
              </w:rPr>
              <w:t xml:space="preserve">NOMBRE DEL CARGO: </w:t>
            </w:r>
            <w:r w:rsidRPr="009C0806">
              <w:rPr>
                <w:rFonts w:ascii="Times New Roman" w:hAnsi="Times New Roman" w:cs="Times New Roman"/>
                <w:b/>
                <w:bCs/>
              </w:rPr>
              <w:t>CONTABILIDAD</w:t>
            </w:r>
          </w:p>
        </w:tc>
      </w:tr>
      <w:tr w:rsidR="004826F4" w:rsidRPr="009C0806" w14:paraId="185A093A" w14:textId="77777777" w:rsidTr="005B6CF3">
        <w:trPr>
          <w:trHeight w:val="507"/>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5066F1E0" w14:textId="77777777" w:rsidR="004826F4" w:rsidRPr="009C0806" w:rsidRDefault="004826F4" w:rsidP="005B6CF3">
            <w:pPr>
              <w:pStyle w:val="NormalWeb"/>
            </w:pPr>
            <w:r w:rsidRPr="009C0806">
              <w:rPr>
                <w:b/>
                <w:lang w:val="es-ES"/>
              </w:rPr>
              <w:t xml:space="preserve">OBJETIVO GENERAL: </w:t>
            </w:r>
            <w:r w:rsidRPr="009C0806">
              <w:t>Supervisar, planificar y coordinar todas las actividades relacionadas con la gestión contable y financiera de la Fundación, asegurando el cumplimiento de las normativas legales, la transparencia en los procesos y la adecuada administración de los recursos económicos.</w:t>
            </w:r>
          </w:p>
        </w:tc>
      </w:tr>
      <w:tr w:rsidR="004826F4" w:rsidRPr="009C0806" w14:paraId="6D31F03C"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5120AA4B" w14:textId="77777777" w:rsidR="004826F4" w:rsidRPr="009C0806" w:rsidRDefault="004826F4" w:rsidP="005B6CF3">
            <w:pPr>
              <w:pStyle w:val="NormalWeb"/>
            </w:pPr>
            <w:r w:rsidRPr="009C0806">
              <w:rPr>
                <w:b/>
                <w:lang w:val="es-ES"/>
              </w:rPr>
              <w:t xml:space="preserve">CARGO JEFE INMEDIATO: </w:t>
            </w:r>
            <w:r w:rsidRPr="009C0806">
              <w:t>Gerente General.</w:t>
            </w:r>
          </w:p>
        </w:tc>
      </w:tr>
      <w:tr w:rsidR="004826F4" w:rsidRPr="009C0806" w14:paraId="5FA50D6F"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2FDA2AB4" w14:textId="77777777" w:rsidR="004826F4" w:rsidRPr="009C0806" w:rsidRDefault="004826F4" w:rsidP="005B6CF3">
            <w:pPr>
              <w:pStyle w:val="NormalWeb"/>
            </w:pPr>
            <w:r w:rsidRPr="009C0806">
              <w:rPr>
                <w:b/>
                <w:lang w:val="es-ES"/>
              </w:rPr>
              <w:t xml:space="preserve">EXPERIENCIA LABORAL:  </w:t>
            </w:r>
            <w:r w:rsidRPr="009C0806">
              <w:t>Mínimo 3 años de experiencia en contabilidad, auditoría o gestión financiera, preferiblemente en organizaciones del sector social o fundaciones.</w:t>
            </w:r>
          </w:p>
        </w:tc>
      </w:tr>
      <w:tr w:rsidR="004826F4" w:rsidRPr="009C0806" w14:paraId="0088C293"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5A01578E"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CONOCIMIENTO Y HABILIDADES REQUERIDAS</w:t>
            </w:r>
          </w:p>
        </w:tc>
      </w:tr>
      <w:tr w:rsidR="004826F4" w:rsidRPr="009C0806" w14:paraId="2456CDDC" w14:textId="77777777" w:rsidTr="005B6CF3">
        <w:trPr>
          <w:jc w:val="center"/>
        </w:trPr>
        <w:tc>
          <w:tcPr>
            <w:tcW w:w="6149" w:type="dxa"/>
            <w:gridSpan w:val="2"/>
            <w:tcBorders>
              <w:top w:val="single" w:sz="4" w:space="0" w:color="000000"/>
              <w:left w:val="single" w:sz="4" w:space="0" w:color="000000"/>
              <w:bottom w:val="single" w:sz="4" w:space="0" w:color="000000"/>
            </w:tcBorders>
          </w:tcPr>
          <w:p w14:paraId="199D28AB" w14:textId="77777777" w:rsidR="004826F4" w:rsidRPr="009C0806" w:rsidRDefault="004826F4" w:rsidP="005B6CF3">
            <w:pPr>
              <w:pStyle w:val="NormalWeb"/>
            </w:pPr>
            <w:r w:rsidRPr="009C0806">
              <w:rPr>
                <w:b/>
                <w:lang w:val="es-ES"/>
              </w:rPr>
              <w:t xml:space="preserve">EDUCACIÒN: </w:t>
            </w:r>
            <w:r w:rsidRPr="009C0806">
              <w:t>Título profesional en Contaduría Pública con tarjeta profesional vigente.</w:t>
            </w:r>
          </w:p>
        </w:tc>
        <w:tc>
          <w:tcPr>
            <w:tcW w:w="4205" w:type="dxa"/>
            <w:tcBorders>
              <w:top w:val="single" w:sz="4" w:space="0" w:color="000000"/>
              <w:left w:val="single" w:sz="4" w:space="0" w:color="000000"/>
              <w:bottom w:val="single" w:sz="4" w:space="0" w:color="000000"/>
              <w:right w:val="single" w:sz="4" w:space="0" w:color="000000"/>
            </w:tcBorders>
            <w:tcMar>
              <w:left w:w="10" w:type="dxa"/>
              <w:right w:w="10" w:type="dxa"/>
            </w:tcMar>
          </w:tcPr>
          <w:p w14:paraId="3D2DE27E" w14:textId="77777777" w:rsidR="004826F4" w:rsidRPr="009C0806" w:rsidRDefault="004826F4" w:rsidP="005B6CF3">
            <w:pPr>
              <w:pStyle w:val="Prrafodelista"/>
              <w:rPr>
                <w:rFonts w:ascii="Times New Roman" w:hAnsi="Times New Roman" w:cs="Times New Roman"/>
              </w:rPr>
            </w:pPr>
            <w:r w:rsidRPr="009C0806">
              <w:rPr>
                <w:rFonts w:ascii="Times New Roman" w:hAnsi="Times New Roman" w:cs="Times New Roman"/>
                <w:b/>
              </w:rPr>
              <w:t xml:space="preserve">ENTRENAMIENTO: </w:t>
            </w:r>
            <w:r w:rsidRPr="009C0806">
              <w:rPr>
                <w:rFonts w:ascii="Times New Roman" w:hAnsi="Times New Roman" w:cs="Times New Roman"/>
              </w:rPr>
              <w:t>3 meses</w:t>
            </w:r>
          </w:p>
        </w:tc>
      </w:tr>
      <w:tr w:rsidR="004826F4" w:rsidRPr="009C0806" w14:paraId="5560EE86"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3124370E" w14:textId="77777777" w:rsidR="004826F4" w:rsidRPr="009C0806" w:rsidRDefault="004826F4" w:rsidP="005B6CF3">
            <w:pPr>
              <w:pStyle w:val="NormalWeb"/>
            </w:pPr>
            <w:r w:rsidRPr="009C0806">
              <w:rPr>
                <w:b/>
                <w:lang w:val="es-ES"/>
              </w:rPr>
              <w:t xml:space="preserve">FORMACION: </w:t>
            </w:r>
            <w:r w:rsidRPr="009C0806">
              <w:t>Cursos o certificaciones en normas internacionales de información financiera (NIIF), auditoría y manejo de software contable.</w:t>
            </w:r>
          </w:p>
        </w:tc>
      </w:tr>
      <w:tr w:rsidR="004826F4" w:rsidRPr="009C0806" w14:paraId="35E38575"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02AB6DBD" w14:textId="77777777" w:rsidR="004826F4" w:rsidRPr="009C0806" w:rsidRDefault="004826F4" w:rsidP="005B6CF3">
            <w:pPr>
              <w:pStyle w:val="NormalWeb"/>
            </w:pPr>
            <w:r w:rsidRPr="009C0806">
              <w:rPr>
                <w:b/>
                <w:lang w:val="es-ES"/>
              </w:rPr>
              <w:t>HABILIDADES</w:t>
            </w:r>
            <w:r w:rsidRPr="009C0806">
              <w:rPr>
                <w:lang w:val="es-ES"/>
              </w:rPr>
              <w:t xml:space="preserve">: </w:t>
            </w:r>
          </w:p>
          <w:p w14:paraId="059DA416" w14:textId="77777777" w:rsidR="004826F4" w:rsidRPr="009C0806" w:rsidRDefault="004826F4" w:rsidP="004826F4">
            <w:pPr>
              <w:pStyle w:val="NormalWeb"/>
              <w:numPr>
                <w:ilvl w:val="0"/>
                <w:numId w:val="89"/>
              </w:numPr>
            </w:pPr>
            <w:r w:rsidRPr="009C0806">
              <w:t>Habilidad analítica y atención al detalle.</w:t>
            </w:r>
          </w:p>
          <w:p w14:paraId="0BAC8ADB" w14:textId="77777777" w:rsidR="004826F4" w:rsidRPr="009C0806" w:rsidRDefault="004826F4" w:rsidP="004826F4">
            <w:pPr>
              <w:pStyle w:val="NormalWeb"/>
              <w:numPr>
                <w:ilvl w:val="0"/>
                <w:numId w:val="89"/>
              </w:numPr>
            </w:pPr>
            <w:r w:rsidRPr="009C0806">
              <w:t>Capacidad para liderar equipos y coordinar actividades financieras.</w:t>
            </w:r>
          </w:p>
          <w:p w14:paraId="7557BA21" w14:textId="77777777" w:rsidR="004826F4" w:rsidRPr="009C0806" w:rsidRDefault="004826F4" w:rsidP="004826F4">
            <w:pPr>
              <w:pStyle w:val="NormalWeb"/>
              <w:numPr>
                <w:ilvl w:val="0"/>
                <w:numId w:val="89"/>
              </w:numPr>
            </w:pPr>
            <w:r w:rsidRPr="009C0806">
              <w:t>Dominio avanzado de herramientas informáticas y software contable.</w:t>
            </w:r>
          </w:p>
          <w:p w14:paraId="418C78FB" w14:textId="77777777" w:rsidR="004826F4" w:rsidRPr="009C0806" w:rsidRDefault="004826F4" w:rsidP="004826F4">
            <w:pPr>
              <w:pStyle w:val="NormalWeb"/>
              <w:numPr>
                <w:ilvl w:val="0"/>
                <w:numId w:val="89"/>
              </w:numPr>
            </w:pPr>
            <w:r w:rsidRPr="009C0806">
              <w:t>Conocimientos actualizados en normatividad tributaria y financiera.</w:t>
            </w:r>
          </w:p>
          <w:p w14:paraId="450A04D5" w14:textId="77777777" w:rsidR="004826F4" w:rsidRPr="009C0806" w:rsidRDefault="004826F4" w:rsidP="004826F4">
            <w:pPr>
              <w:pStyle w:val="NormalWeb"/>
              <w:numPr>
                <w:ilvl w:val="0"/>
                <w:numId w:val="89"/>
              </w:numPr>
            </w:pPr>
            <w:r w:rsidRPr="009C0806">
              <w:t>Ética profesional y compromiso con la transparencia.</w:t>
            </w:r>
          </w:p>
          <w:p w14:paraId="2C683C71" w14:textId="77777777" w:rsidR="004826F4" w:rsidRPr="009C0806" w:rsidRDefault="004826F4" w:rsidP="004826F4">
            <w:pPr>
              <w:pStyle w:val="NormalWeb"/>
              <w:numPr>
                <w:ilvl w:val="0"/>
                <w:numId w:val="89"/>
              </w:numPr>
            </w:pPr>
            <w:r w:rsidRPr="009C0806">
              <w:t>Habilidad para gestionar múltiples tareas y cumplir con plazos establecidos.</w:t>
            </w:r>
          </w:p>
        </w:tc>
      </w:tr>
      <w:tr w:rsidR="004826F4" w:rsidRPr="009C0806" w14:paraId="63E8D925"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74839B23"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FUNCIONES</w:t>
            </w:r>
          </w:p>
          <w:p w14:paraId="77E39269" w14:textId="77777777" w:rsidR="004826F4" w:rsidRPr="009C0806" w:rsidRDefault="004826F4" w:rsidP="004826F4">
            <w:pPr>
              <w:pStyle w:val="NormalWeb"/>
              <w:numPr>
                <w:ilvl w:val="0"/>
                <w:numId w:val="88"/>
              </w:numPr>
            </w:pPr>
            <w:r w:rsidRPr="009C0806">
              <w:t>Supervisar y coordinar el registro de todas las transacciones contables de la Fundación.</w:t>
            </w:r>
          </w:p>
          <w:p w14:paraId="7074BA5B" w14:textId="77777777" w:rsidR="004826F4" w:rsidRPr="009C0806" w:rsidRDefault="004826F4" w:rsidP="004826F4">
            <w:pPr>
              <w:pStyle w:val="NormalWeb"/>
              <w:numPr>
                <w:ilvl w:val="0"/>
                <w:numId w:val="88"/>
              </w:numPr>
            </w:pPr>
            <w:r w:rsidRPr="009C0806">
              <w:lastRenderedPageBreak/>
              <w:t>Preparar y presentar estados financieros y reportes económicos a la dirección y entidades reguladoras.</w:t>
            </w:r>
          </w:p>
          <w:p w14:paraId="491E2AC5" w14:textId="77777777" w:rsidR="004826F4" w:rsidRPr="009C0806" w:rsidRDefault="004826F4" w:rsidP="004826F4">
            <w:pPr>
              <w:pStyle w:val="NormalWeb"/>
              <w:numPr>
                <w:ilvl w:val="0"/>
                <w:numId w:val="88"/>
              </w:numPr>
            </w:pPr>
            <w:r w:rsidRPr="009C0806">
              <w:t>Garantizar el cumplimiento de las obligaciones tributarias y legales en tiempo y forma.</w:t>
            </w:r>
          </w:p>
          <w:p w14:paraId="255BAF32" w14:textId="77777777" w:rsidR="004826F4" w:rsidRPr="009C0806" w:rsidRDefault="004826F4" w:rsidP="004826F4">
            <w:pPr>
              <w:pStyle w:val="NormalWeb"/>
              <w:numPr>
                <w:ilvl w:val="0"/>
                <w:numId w:val="88"/>
              </w:numPr>
            </w:pPr>
            <w:r w:rsidRPr="009C0806">
              <w:t>Diseñar y proponer políticas y procedimientos financieros para mejorar la eficiencia administrativa.</w:t>
            </w:r>
          </w:p>
          <w:p w14:paraId="495CCCA8" w14:textId="77777777" w:rsidR="004826F4" w:rsidRPr="009C0806" w:rsidRDefault="004826F4" w:rsidP="004826F4">
            <w:pPr>
              <w:pStyle w:val="NormalWeb"/>
              <w:numPr>
                <w:ilvl w:val="0"/>
                <w:numId w:val="88"/>
              </w:numPr>
            </w:pPr>
            <w:r w:rsidRPr="009C0806">
              <w:t>Supervisar el manejo de caja menor, cuentas bancarias y flujo de efectivo.</w:t>
            </w:r>
          </w:p>
          <w:p w14:paraId="08242B6A" w14:textId="77777777" w:rsidR="004826F4" w:rsidRPr="009C0806" w:rsidRDefault="004826F4" w:rsidP="004826F4">
            <w:pPr>
              <w:pStyle w:val="NormalWeb"/>
              <w:numPr>
                <w:ilvl w:val="0"/>
                <w:numId w:val="88"/>
              </w:numPr>
            </w:pPr>
            <w:r w:rsidRPr="009C0806">
              <w:t>Coordinar auditorías internas y externas.</w:t>
            </w:r>
          </w:p>
          <w:p w14:paraId="6EA247F0" w14:textId="77777777" w:rsidR="004826F4" w:rsidRPr="009C0806" w:rsidRDefault="004826F4" w:rsidP="004826F4">
            <w:pPr>
              <w:pStyle w:val="NormalWeb"/>
              <w:numPr>
                <w:ilvl w:val="0"/>
                <w:numId w:val="88"/>
              </w:numPr>
            </w:pPr>
            <w:r w:rsidRPr="009C0806">
              <w:t>Capacitar y asesorar al personal administrativo en temas financieros.</w:t>
            </w:r>
          </w:p>
          <w:p w14:paraId="62AEB87F" w14:textId="77777777" w:rsidR="004826F4" w:rsidRPr="009C0806" w:rsidRDefault="004826F4" w:rsidP="004826F4">
            <w:pPr>
              <w:pStyle w:val="NormalWeb"/>
              <w:numPr>
                <w:ilvl w:val="0"/>
                <w:numId w:val="88"/>
              </w:numPr>
            </w:pPr>
            <w:r w:rsidRPr="009C0806">
              <w:t>Gestionar la elaboración del presupuesto anual y realizar su seguimiento.</w:t>
            </w:r>
          </w:p>
        </w:tc>
      </w:tr>
      <w:tr w:rsidR="004826F4" w:rsidRPr="009C0806" w14:paraId="6ECE36AD"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76DF47B1"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lastRenderedPageBreak/>
              <w:t>RESPONSABILIDADES</w:t>
            </w:r>
          </w:p>
        </w:tc>
      </w:tr>
      <w:tr w:rsidR="004826F4" w:rsidRPr="009C0806" w14:paraId="45C8933F"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781481E8" w14:textId="77777777" w:rsidR="004826F4" w:rsidRPr="009C0806" w:rsidRDefault="004826F4" w:rsidP="005B6CF3">
            <w:pPr>
              <w:pStyle w:val="NormalWeb"/>
            </w:pPr>
            <w:r w:rsidRPr="009C0806">
              <w:rPr>
                <w:b/>
                <w:lang w:val="es-ES"/>
              </w:rPr>
              <w:t>Materiales, herramientas y equipo de trabajo:</w:t>
            </w:r>
            <w:r w:rsidRPr="009C0806">
              <w:rPr>
                <w:lang w:val="es-ES"/>
              </w:rPr>
              <w:t xml:space="preserve"> </w:t>
            </w:r>
            <w:r w:rsidRPr="009C0806">
              <w:t>Uso de equipos de oficina y software contable.</w:t>
            </w:r>
          </w:p>
        </w:tc>
      </w:tr>
      <w:tr w:rsidR="004826F4" w:rsidRPr="009C0806" w14:paraId="4ED82BE1"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3AC5BC5E" w14:textId="77777777" w:rsidR="004826F4" w:rsidRPr="009C0806" w:rsidRDefault="004826F4" w:rsidP="005B6CF3">
            <w:pPr>
              <w:pStyle w:val="NormalWeb"/>
            </w:pPr>
            <w:r w:rsidRPr="009C0806">
              <w:rPr>
                <w:b/>
                <w:lang w:val="es-ES"/>
              </w:rPr>
              <w:t xml:space="preserve">Dinero, documentos o facturas: </w:t>
            </w:r>
            <w:r w:rsidRPr="009C0806">
              <w:t>Supervisión y control de recursos financieros, incluyendo presupuestos y flujo de caja. Custodia y manejo de documentos financieros y contables.</w:t>
            </w:r>
          </w:p>
        </w:tc>
      </w:tr>
      <w:tr w:rsidR="004826F4" w:rsidRPr="009C0806" w14:paraId="77858106"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56182663" w14:textId="77777777" w:rsidR="004826F4" w:rsidRPr="009C0806" w:rsidRDefault="004826F4" w:rsidP="005B6CF3">
            <w:pPr>
              <w:pStyle w:val="NormalWeb"/>
            </w:pPr>
            <w:r w:rsidRPr="009C0806">
              <w:rPr>
                <w:b/>
                <w:lang w:val="es-ES"/>
              </w:rPr>
              <w:t xml:space="preserve">Supervisión de personal: </w:t>
            </w:r>
            <w:r w:rsidRPr="009C0806">
              <w:t>Liderar el equipo del área contable o financiera.</w:t>
            </w:r>
          </w:p>
        </w:tc>
      </w:tr>
      <w:tr w:rsidR="004826F4" w:rsidRPr="009C0806" w14:paraId="240B32FE"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57B3B3F2" w14:textId="77777777" w:rsidR="004826F4" w:rsidRPr="009C0806" w:rsidRDefault="004826F4" w:rsidP="005B6CF3">
            <w:pPr>
              <w:pStyle w:val="NormalWeb"/>
            </w:pPr>
            <w:r w:rsidRPr="009C0806">
              <w:rPr>
                <w:b/>
                <w:lang w:val="es-ES"/>
              </w:rPr>
              <w:t>Información:</w:t>
            </w:r>
            <w:r w:rsidRPr="009C0806">
              <w:rPr>
                <w:lang w:val="es-ES"/>
              </w:rPr>
              <w:t xml:space="preserve"> </w:t>
            </w:r>
            <w:r w:rsidRPr="009C0806">
              <w:t>Garantizar la confidencialidad y seguridad de la información financiera.</w:t>
            </w:r>
          </w:p>
        </w:tc>
      </w:tr>
      <w:tr w:rsidR="004826F4" w:rsidRPr="009C0806" w14:paraId="65F87CA2" w14:textId="77777777" w:rsidTr="005B6CF3">
        <w:trPr>
          <w:jc w:val="center"/>
        </w:trPr>
        <w:tc>
          <w:tcPr>
            <w:tcW w:w="10354" w:type="dxa"/>
            <w:gridSpan w:val="3"/>
            <w:tcBorders>
              <w:top w:val="single" w:sz="4" w:space="0" w:color="000000"/>
              <w:left w:val="single" w:sz="4" w:space="0" w:color="000000"/>
              <w:bottom w:val="single" w:sz="4" w:space="0" w:color="000000"/>
              <w:right w:val="single" w:sz="4" w:space="0" w:color="000000"/>
            </w:tcBorders>
          </w:tcPr>
          <w:p w14:paraId="5CAFF936"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CONDICIONES DEL TRABAJO</w:t>
            </w:r>
          </w:p>
        </w:tc>
      </w:tr>
      <w:tr w:rsidR="004826F4" w:rsidRPr="009C0806" w14:paraId="22BE5FE8" w14:textId="77777777" w:rsidTr="005B6CF3">
        <w:trPr>
          <w:jc w:val="center"/>
        </w:trPr>
        <w:tc>
          <w:tcPr>
            <w:tcW w:w="3734" w:type="dxa"/>
            <w:tcBorders>
              <w:top w:val="single" w:sz="4" w:space="0" w:color="000000"/>
              <w:left w:val="single" w:sz="4" w:space="0" w:color="000000"/>
              <w:bottom w:val="single" w:sz="4" w:space="0" w:color="000000"/>
            </w:tcBorders>
            <w:vAlign w:val="center"/>
          </w:tcPr>
          <w:p w14:paraId="08D241E6"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Ambiente de trabajo</w:t>
            </w:r>
          </w:p>
        </w:tc>
        <w:tc>
          <w:tcPr>
            <w:tcW w:w="6620" w:type="dxa"/>
            <w:gridSpan w:val="2"/>
            <w:tcBorders>
              <w:top w:val="single" w:sz="4" w:space="0" w:color="000000"/>
              <w:left w:val="single" w:sz="4" w:space="0" w:color="000000"/>
              <w:bottom w:val="single" w:sz="4" w:space="0" w:color="000000"/>
              <w:right w:val="single" w:sz="4" w:space="0" w:color="000000"/>
            </w:tcBorders>
            <w:tcMar>
              <w:left w:w="10" w:type="dxa"/>
              <w:right w:w="10" w:type="dxa"/>
            </w:tcMar>
          </w:tcPr>
          <w:p w14:paraId="0536CF61" w14:textId="77777777" w:rsidR="004826F4" w:rsidRPr="009C0806" w:rsidRDefault="004826F4" w:rsidP="005B6CF3">
            <w:pPr>
              <w:pStyle w:val="NormalWeb"/>
            </w:pPr>
            <w:r w:rsidRPr="009C0806">
              <w:t>Oficina administrativa con disponibilidad para reuniones y actividades relacionadas con auditorías.</w:t>
            </w:r>
          </w:p>
        </w:tc>
      </w:tr>
      <w:tr w:rsidR="004826F4" w:rsidRPr="009C0806" w14:paraId="3B1B478B" w14:textId="77777777" w:rsidTr="005B6CF3">
        <w:trPr>
          <w:jc w:val="center"/>
        </w:trPr>
        <w:tc>
          <w:tcPr>
            <w:tcW w:w="3734" w:type="dxa"/>
            <w:tcBorders>
              <w:top w:val="single" w:sz="4" w:space="0" w:color="000000"/>
              <w:left w:val="single" w:sz="4" w:space="0" w:color="000000"/>
              <w:bottom w:val="single" w:sz="4" w:space="0" w:color="000000"/>
            </w:tcBorders>
            <w:vAlign w:val="center"/>
          </w:tcPr>
          <w:p w14:paraId="7C720C70" w14:textId="77777777" w:rsidR="004826F4" w:rsidRPr="009C0806" w:rsidRDefault="004826F4" w:rsidP="005B6CF3">
            <w:pPr>
              <w:pStyle w:val="Prrafodelista"/>
              <w:rPr>
                <w:rFonts w:ascii="Times New Roman" w:hAnsi="Times New Roman" w:cs="Times New Roman"/>
                <w:b/>
              </w:rPr>
            </w:pPr>
            <w:r w:rsidRPr="009C0806">
              <w:rPr>
                <w:rFonts w:ascii="Times New Roman" w:hAnsi="Times New Roman" w:cs="Times New Roman"/>
                <w:b/>
              </w:rPr>
              <w:t xml:space="preserve">Peligros y riesgos </w:t>
            </w:r>
          </w:p>
        </w:tc>
        <w:tc>
          <w:tcPr>
            <w:tcW w:w="6620" w:type="dxa"/>
            <w:gridSpan w:val="2"/>
            <w:tcBorders>
              <w:top w:val="single" w:sz="4" w:space="0" w:color="000000"/>
              <w:left w:val="single" w:sz="4" w:space="0" w:color="000000"/>
              <w:bottom w:val="single" w:sz="4" w:space="0" w:color="000000"/>
              <w:right w:val="single" w:sz="4" w:space="0" w:color="000000"/>
            </w:tcBorders>
            <w:tcMar>
              <w:left w:w="10" w:type="dxa"/>
              <w:right w:w="10" w:type="dxa"/>
            </w:tcMar>
          </w:tcPr>
          <w:p w14:paraId="3E5417A1" w14:textId="77777777" w:rsidR="004826F4" w:rsidRPr="009C0806" w:rsidRDefault="004826F4" w:rsidP="005B6CF3">
            <w:pPr>
              <w:pStyle w:val="NormalWeb"/>
            </w:pPr>
            <w:r w:rsidRPr="009C0806">
              <w:t>Estrés asociado al manejo de plazos, normatividades y auditorías.</w:t>
            </w:r>
          </w:p>
        </w:tc>
      </w:tr>
    </w:tbl>
    <w:p w14:paraId="209460FC" w14:textId="77777777" w:rsidR="004826F4" w:rsidRPr="009C0806" w:rsidRDefault="004826F4" w:rsidP="004826F4">
      <w:pPr>
        <w:rPr>
          <w:rFonts w:ascii="Times New Roman" w:hAnsi="Times New Roman" w:cs="Times New Roman"/>
        </w:rPr>
      </w:pPr>
    </w:p>
    <w:p w14:paraId="3E89E64F" w14:textId="77777777" w:rsidR="00B025B5" w:rsidRPr="009C0806" w:rsidRDefault="00B025B5" w:rsidP="004826F4">
      <w:pPr>
        <w:rPr>
          <w:rFonts w:ascii="Times New Roman" w:hAnsi="Times New Roman" w:cs="Times New Roman"/>
        </w:rPr>
      </w:pPr>
    </w:p>
    <w:sectPr w:rsidR="00B025B5" w:rsidRPr="009C0806" w:rsidSect="009117AB">
      <w:headerReference w:type="default" r:id="rId8"/>
      <w:pgSz w:w="11906" w:h="16838" w:code="9"/>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4073B9" w14:textId="77777777" w:rsidR="0030459E" w:rsidRDefault="0030459E" w:rsidP="006F0B74">
      <w:pPr>
        <w:spacing w:after="0" w:line="240" w:lineRule="auto"/>
      </w:pPr>
      <w:r>
        <w:separator/>
      </w:r>
    </w:p>
  </w:endnote>
  <w:endnote w:type="continuationSeparator" w:id="0">
    <w:p w14:paraId="726C9584" w14:textId="77777777" w:rsidR="0030459E" w:rsidRDefault="0030459E" w:rsidP="006F0B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OpenSymbol">
    <w:charset w:val="00"/>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6DA11F" w14:textId="77777777" w:rsidR="0030459E" w:rsidRDefault="0030459E" w:rsidP="006F0B74">
      <w:pPr>
        <w:spacing w:after="0" w:line="240" w:lineRule="auto"/>
      </w:pPr>
      <w:r>
        <w:separator/>
      </w:r>
    </w:p>
  </w:footnote>
  <w:footnote w:type="continuationSeparator" w:id="0">
    <w:p w14:paraId="3FD916D6" w14:textId="77777777" w:rsidR="0030459E" w:rsidRDefault="0030459E" w:rsidP="006F0B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C01429" w14:textId="1077EA82" w:rsidR="009A4F86" w:rsidRPr="000446D8" w:rsidRDefault="000446D8" w:rsidP="000446D8">
    <w:pPr>
      <w:jc w:val="both"/>
      <w:rPr>
        <w:noProof/>
      </w:rPr>
    </w:pPr>
    <w:r>
      <w:rPr>
        <w:noProof/>
      </w:rPr>
      <w:drawing>
        <wp:anchor distT="0" distB="0" distL="114300" distR="114300" simplePos="0" relativeHeight="251658240" behindDoc="0" locked="0" layoutInCell="1" allowOverlap="1" wp14:anchorId="73D56735" wp14:editId="44ED8BC2">
          <wp:simplePos x="0" y="0"/>
          <wp:positionH relativeFrom="page">
            <wp:align>right</wp:align>
          </wp:positionH>
          <wp:positionV relativeFrom="paragraph">
            <wp:posOffset>-449580</wp:posOffset>
          </wp:positionV>
          <wp:extent cx="7553325" cy="1438275"/>
          <wp:effectExtent l="0" t="0" r="9525" b="9525"/>
          <wp:wrapTopAndBottom/>
          <wp:docPr id="229836812" name="Imagen 4" descr="Puede ser una imagen de 11 person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uede ser una imagen de 11 personas"/>
                  <pic:cNvPicPr>
                    <a:picLocks noChangeAspect="1" noChangeArrowheads="1"/>
                  </pic:cNvPicPr>
                </pic:nvPicPr>
                <pic:blipFill rotWithShape="1">
                  <a:blip r:embed="rId1">
                    <a:extLst>
                      <a:ext uri="{28A0092B-C50C-407E-A947-70E740481C1C}">
                        <a14:useLocalDpi xmlns:a14="http://schemas.microsoft.com/office/drawing/2010/main" val="0"/>
                      </a:ext>
                    </a:extLst>
                  </a:blip>
                  <a:srcRect t="27665" r="4109" b="51984"/>
                  <a:stretch/>
                </pic:blipFill>
                <pic:spPr bwMode="auto">
                  <a:xfrm>
                    <a:off x="0" y="0"/>
                    <a:ext cx="7553325" cy="14382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bl>
    <w:tblPr>
      <w:tblW w:w="10934" w:type="dxa"/>
      <w:tblInd w:w="-1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6776"/>
      <w:gridCol w:w="2157"/>
    </w:tblGrid>
    <w:tr w:rsidR="009A4F86" w:rsidRPr="00205304" w14:paraId="0791A45B" w14:textId="77777777" w:rsidTr="009117AB">
      <w:trPr>
        <w:trHeight w:val="410"/>
      </w:trPr>
      <w:tc>
        <w:tcPr>
          <w:tcW w:w="2001" w:type="dxa"/>
          <w:vMerge w:val="restart"/>
          <w:shd w:val="clear" w:color="auto" w:fill="auto"/>
        </w:tcPr>
        <w:p w14:paraId="31D22F2E" w14:textId="695EC962" w:rsidR="009A4F86" w:rsidRPr="00A421D2" w:rsidRDefault="000446D8" w:rsidP="0097482D">
          <w:pPr>
            <w:jc w:val="both"/>
            <w:rPr>
              <w:rFonts w:cs="Times New Roman"/>
            </w:rPr>
          </w:pPr>
          <w:bookmarkStart w:id="0" w:name="_Hlk103177254"/>
          <w:r>
            <w:rPr>
              <w:noProof/>
            </w:rPr>
            <w:drawing>
              <wp:inline distT="0" distB="0" distL="0" distR="0" wp14:anchorId="1EAE55EF" wp14:editId="044D127D">
                <wp:extent cx="1123950" cy="1123950"/>
                <wp:effectExtent l="0" t="0" r="9525" b="9525"/>
                <wp:docPr id="1697565888" name="Imagen 3" descr="No hay ninguna descripción de la foto disponi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 hay ninguna descripción de la foto disponibl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23950" cy="1123950"/>
                        </a:xfrm>
                        <a:prstGeom prst="rect">
                          <a:avLst/>
                        </a:prstGeom>
                        <a:noFill/>
                        <a:ln>
                          <a:noFill/>
                        </a:ln>
                      </pic:spPr>
                    </pic:pic>
                  </a:graphicData>
                </a:graphic>
              </wp:inline>
            </w:drawing>
          </w:r>
        </w:p>
      </w:tc>
      <w:tc>
        <w:tcPr>
          <w:tcW w:w="6776" w:type="dxa"/>
          <w:shd w:val="clear" w:color="auto" w:fill="auto"/>
          <w:vAlign w:val="center"/>
        </w:tcPr>
        <w:p w14:paraId="6768B9B8" w14:textId="17F4F2AF" w:rsidR="009A4F86" w:rsidRPr="00A421D2" w:rsidRDefault="000446D8" w:rsidP="006F0B74">
          <w:pPr>
            <w:pStyle w:val="Sinespaciado"/>
            <w:jc w:val="center"/>
            <w:rPr>
              <w:rFonts w:ascii="Arial" w:hAnsi="Arial" w:cs="Arial"/>
              <w:b/>
              <w:bCs/>
              <w:sz w:val="24"/>
              <w:szCs w:val="24"/>
            </w:rPr>
          </w:pPr>
          <w:r>
            <w:rPr>
              <w:rFonts w:ascii="Arial" w:hAnsi="Arial" w:cs="Arial"/>
              <w:b/>
              <w:bCs/>
              <w:sz w:val="24"/>
              <w:szCs w:val="24"/>
            </w:rPr>
            <w:t>ASOPROTEGER</w:t>
          </w:r>
        </w:p>
      </w:tc>
      <w:tc>
        <w:tcPr>
          <w:tcW w:w="2157" w:type="dxa"/>
          <w:shd w:val="clear" w:color="auto" w:fill="auto"/>
          <w:vAlign w:val="center"/>
        </w:tcPr>
        <w:p w14:paraId="37A9C905" w14:textId="54C108DF" w:rsidR="009A4F86" w:rsidRPr="00A421D2" w:rsidRDefault="009A4F86" w:rsidP="006F0B74">
          <w:pPr>
            <w:pStyle w:val="Sinespaciado"/>
            <w:jc w:val="center"/>
            <w:rPr>
              <w:rFonts w:ascii="Arial" w:hAnsi="Arial" w:cs="Arial"/>
            </w:rPr>
          </w:pPr>
          <w:r w:rsidRPr="00A421D2">
            <w:rPr>
              <w:rFonts w:ascii="Arial" w:hAnsi="Arial" w:cs="Arial"/>
            </w:rPr>
            <w:t xml:space="preserve">Fecha: </w:t>
          </w:r>
          <w:r w:rsidR="000446D8">
            <w:rPr>
              <w:rFonts w:ascii="Arial" w:hAnsi="Arial" w:cs="Arial"/>
            </w:rPr>
            <w:t>01</w:t>
          </w:r>
          <w:r w:rsidRPr="00A421D2">
            <w:rPr>
              <w:rFonts w:ascii="Arial" w:hAnsi="Arial" w:cs="Arial"/>
            </w:rPr>
            <w:t>-</w:t>
          </w:r>
          <w:r w:rsidR="000446D8">
            <w:rPr>
              <w:rFonts w:ascii="Arial" w:hAnsi="Arial" w:cs="Arial"/>
            </w:rPr>
            <w:t>12</w:t>
          </w:r>
          <w:r w:rsidRPr="00A421D2">
            <w:rPr>
              <w:rFonts w:ascii="Arial" w:hAnsi="Arial" w:cs="Arial"/>
            </w:rPr>
            <w:t>-20</w:t>
          </w:r>
          <w:r w:rsidR="000446D8">
            <w:rPr>
              <w:rFonts w:ascii="Arial" w:hAnsi="Arial" w:cs="Arial"/>
            </w:rPr>
            <w:t>24</w:t>
          </w:r>
        </w:p>
      </w:tc>
    </w:tr>
    <w:tr w:rsidR="009A4F86" w:rsidRPr="00205304" w14:paraId="45CF3DC5" w14:textId="77777777" w:rsidTr="009117AB">
      <w:trPr>
        <w:trHeight w:val="77"/>
      </w:trPr>
      <w:tc>
        <w:tcPr>
          <w:tcW w:w="2001" w:type="dxa"/>
          <w:vMerge/>
          <w:shd w:val="clear" w:color="auto" w:fill="auto"/>
        </w:tcPr>
        <w:p w14:paraId="795ADADF" w14:textId="77777777" w:rsidR="009A4F86" w:rsidRPr="00A421D2" w:rsidRDefault="009A4F86" w:rsidP="006F0B74">
          <w:pPr>
            <w:rPr>
              <w:rFonts w:cs="Times New Roman"/>
            </w:rPr>
          </w:pPr>
        </w:p>
      </w:tc>
      <w:tc>
        <w:tcPr>
          <w:tcW w:w="6776" w:type="dxa"/>
          <w:vMerge w:val="restart"/>
          <w:shd w:val="clear" w:color="auto" w:fill="auto"/>
          <w:vAlign w:val="center"/>
        </w:tcPr>
        <w:p w14:paraId="2D8B9679" w14:textId="77777777" w:rsidR="009A4F86" w:rsidRPr="00A421D2" w:rsidRDefault="009A4F86" w:rsidP="006F0B74">
          <w:pPr>
            <w:pStyle w:val="Sinespaciado"/>
            <w:jc w:val="center"/>
            <w:rPr>
              <w:rFonts w:ascii="Arial" w:hAnsi="Arial" w:cs="Arial"/>
              <w:b/>
              <w:bCs/>
              <w:sz w:val="24"/>
              <w:szCs w:val="24"/>
            </w:rPr>
          </w:pPr>
          <w:r w:rsidRPr="00A421D2">
            <w:rPr>
              <w:rFonts w:ascii="Arial" w:hAnsi="Arial" w:cs="Arial"/>
              <w:b/>
              <w:bCs/>
              <w:sz w:val="24"/>
              <w:szCs w:val="24"/>
            </w:rPr>
            <w:t>MANUAL DE FUNCIONES</w:t>
          </w:r>
        </w:p>
      </w:tc>
      <w:tc>
        <w:tcPr>
          <w:tcW w:w="2157" w:type="dxa"/>
          <w:shd w:val="clear" w:color="auto" w:fill="auto"/>
          <w:vAlign w:val="center"/>
        </w:tcPr>
        <w:p w14:paraId="5F18645D" w14:textId="77777777" w:rsidR="009A4F86" w:rsidRPr="00A421D2" w:rsidRDefault="009A4F86" w:rsidP="006F0B74">
          <w:pPr>
            <w:pStyle w:val="Sinespaciado"/>
            <w:jc w:val="center"/>
            <w:rPr>
              <w:rFonts w:ascii="Arial" w:hAnsi="Arial" w:cs="Arial"/>
            </w:rPr>
          </w:pPr>
          <w:r w:rsidRPr="00A421D2">
            <w:rPr>
              <w:rFonts w:ascii="Arial" w:hAnsi="Arial" w:cs="Arial"/>
            </w:rPr>
            <w:t>Versión: 2</w:t>
          </w:r>
        </w:p>
      </w:tc>
    </w:tr>
    <w:tr w:rsidR="009A4F86" w:rsidRPr="00205304" w14:paraId="12DFC7A0" w14:textId="77777777" w:rsidTr="009117AB">
      <w:trPr>
        <w:trHeight w:val="159"/>
      </w:trPr>
      <w:tc>
        <w:tcPr>
          <w:tcW w:w="2001" w:type="dxa"/>
          <w:vMerge/>
          <w:shd w:val="clear" w:color="auto" w:fill="auto"/>
        </w:tcPr>
        <w:p w14:paraId="3A817D51" w14:textId="77777777" w:rsidR="009A4F86" w:rsidRPr="00A421D2" w:rsidRDefault="009A4F86" w:rsidP="006F0B74">
          <w:pPr>
            <w:rPr>
              <w:rFonts w:cs="Times New Roman"/>
            </w:rPr>
          </w:pPr>
        </w:p>
      </w:tc>
      <w:tc>
        <w:tcPr>
          <w:tcW w:w="6776" w:type="dxa"/>
          <w:vMerge/>
          <w:shd w:val="clear" w:color="auto" w:fill="auto"/>
        </w:tcPr>
        <w:p w14:paraId="14B16299" w14:textId="77777777" w:rsidR="009A4F86" w:rsidRPr="00A421D2" w:rsidRDefault="009A4F86" w:rsidP="006F0B74">
          <w:pPr>
            <w:rPr>
              <w:rFonts w:ascii="Arial" w:hAnsi="Arial" w:cs="Arial"/>
              <w:sz w:val="24"/>
              <w:szCs w:val="24"/>
            </w:rPr>
          </w:pPr>
        </w:p>
      </w:tc>
      <w:tc>
        <w:tcPr>
          <w:tcW w:w="2157" w:type="dxa"/>
          <w:shd w:val="clear" w:color="auto" w:fill="auto"/>
          <w:vAlign w:val="center"/>
        </w:tcPr>
        <w:p w14:paraId="742036B6" w14:textId="49E129AC" w:rsidR="009A4F86" w:rsidRPr="00A421D2" w:rsidRDefault="009C0806" w:rsidP="006F0B74">
          <w:pPr>
            <w:pStyle w:val="Sinespaciado"/>
            <w:jc w:val="center"/>
            <w:rPr>
              <w:rFonts w:ascii="Arial" w:hAnsi="Arial" w:cs="Arial"/>
            </w:rPr>
          </w:pPr>
          <w:r w:rsidRPr="00A421D2">
            <w:rPr>
              <w:rFonts w:ascii="Arial" w:hAnsi="Arial" w:cs="Arial"/>
            </w:rPr>
            <w:t xml:space="preserve">Página </w:t>
          </w:r>
          <w:r>
            <w:rPr>
              <w:rFonts w:ascii="Arial" w:hAnsi="Arial" w:cs="Arial"/>
            </w:rPr>
            <w:t>1</w:t>
          </w:r>
          <w:r w:rsidR="00831A11">
            <w:rPr>
              <w:rFonts w:ascii="Arial" w:hAnsi="Arial" w:cs="Arial"/>
            </w:rPr>
            <w:t xml:space="preserve"> </w:t>
          </w:r>
          <w:r w:rsidR="009A4F86">
            <w:rPr>
              <w:rFonts w:ascii="Arial" w:hAnsi="Arial" w:cs="Arial"/>
            </w:rPr>
            <w:t xml:space="preserve">de </w:t>
          </w:r>
          <w:r w:rsidR="00BB7F60">
            <w:rPr>
              <w:rFonts w:ascii="Arial" w:hAnsi="Arial" w:cs="Arial"/>
            </w:rPr>
            <w:t>21</w:t>
          </w:r>
        </w:p>
      </w:tc>
    </w:tr>
    <w:bookmarkEnd w:id="0"/>
  </w:tbl>
  <w:p w14:paraId="6B04EF21" w14:textId="77777777" w:rsidR="009A4F86" w:rsidRDefault="009A4F8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25C4227A"/>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1" w15:restartNumberingAfterBreak="0">
    <w:nsid w:val="00000002"/>
    <w:multiLevelType w:val="multilevel"/>
    <w:tmpl w:val="00000002"/>
    <w:lvl w:ilvl="0">
      <w:numFmt w:val="bullet"/>
      <w:lvlText w:val=""/>
      <w:lvlJc w:val="left"/>
      <w:pPr>
        <w:tabs>
          <w:tab w:val="num" w:pos="0"/>
        </w:tabs>
        <w:ind w:left="720" w:hanging="360"/>
      </w:pPr>
      <w:rPr>
        <w:rFonts w:ascii="Symbol" w:hAnsi="Symbol"/>
      </w:rPr>
    </w:lvl>
    <w:lvl w:ilvl="1">
      <w:numFmt w:val="bullet"/>
      <w:lvlText w:val="o"/>
      <w:lvlJc w:val="left"/>
      <w:pPr>
        <w:tabs>
          <w:tab w:val="num" w:pos="0"/>
        </w:tabs>
        <w:ind w:left="1440" w:hanging="360"/>
      </w:pPr>
      <w:rPr>
        <w:rFonts w:ascii="Courier New" w:hAnsi="Courier New" w:cs="Courier New"/>
      </w:rPr>
    </w:lvl>
    <w:lvl w:ilvl="2">
      <w:numFmt w:val="bullet"/>
      <w:lvlText w:val=""/>
      <w:lvlJc w:val="left"/>
      <w:pPr>
        <w:tabs>
          <w:tab w:val="num" w:pos="0"/>
        </w:tabs>
        <w:ind w:left="2160" w:hanging="360"/>
      </w:pPr>
      <w:rPr>
        <w:rFonts w:ascii="Wingdings" w:hAnsi="Wingdings"/>
      </w:rPr>
    </w:lvl>
    <w:lvl w:ilvl="3">
      <w:numFmt w:val="bullet"/>
      <w:lvlText w:val=""/>
      <w:lvlJc w:val="left"/>
      <w:pPr>
        <w:tabs>
          <w:tab w:val="num" w:pos="0"/>
        </w:tabs>
        <w:ind w:left="2880" w:hanging="360"/>
      </w:pPr>
      <w:rPr>
        <w:rFonts w:ascii="Symbol" w:hAnsi="Symbol"/>
      </w:rPr>
    </w:lvl>
    <w:lvl w:ilvl="4">
      <w:numFmt w:val="bullet"/>
      <w:lvlText w:val="o"/>
      <w:lvlJc w:val="left"/>
      <w:pPr>
        <w:tabs>
          <w:tab w:val="num" w:pos="0"/>
        </w:tabs>
        <w:ind w:left="3600" w:hanging="360"/>
      </w:pPr>
      <w:rPr>
        <w:rFonts w:ascii="Courier New" w:hAnsi="Courier New" w:cs="Courier New"/>
      </w:rPr>
    </w:lvl>
    <w:lvl w:ilvl="5">
      <w:numFmt w:val="bullet"/>
      <w:lvlText w:val=""/>
      <w:lvlJc w:val="left"/>
      <w:pPr>
        <w:tabs>
          <w:tab w:val="num" w:pos="0"/>
        </w:tabs>
        <w:ind w:left="4320" w:hanging="360"/>
      </w:pPr>
      <w:rPr>
        <w:rFonts w:ascii="Wingdings" w:hAnsi="Wingdings"/>
      </w:rPr>
    </w:lvl>
    <w:lvl w:ilvl="6">
      <w:numFmt w:val="bullet"/>
      <w:lvlText w:val=""/>
      <w:lvlJc w:val="left"/>
      <w:pPr>
        <w:tabs>
          <w:tab w:val="num" w:pos="0"/>
        </w:tabs>
        <w:ind w:left="5040" w:hanging="360"/>
      </w:pPr>
      <w:rPr>
        <w:rFonts w:ascii="Symbol" w:hAnsi="Symbol"/>
      </w:rPr>
    </w:lvl>
    <w:lvl w:ilvl="7">
      <w:numFmt w:val="bullet"/>
      <w:lvlText w:val="o"/>
      <w:lvlJc w:val="left"/>
      <w:pPr>
        <w:tabs>
          <w:tab w:val="num" w:pos="0"/>
        </w:tabs>
        <w:ind w:left="5760" w:hanging="360"/>
      </w:pPr>
      <w:rPr>
        <w:rFonts w:ascii="Courier New" w:hAnsi="Courier New" w:cs="Courier New"/>
      </w:rPr>
    </w:lvl>
    <w:lvl w:ilvl="8">
      <w:numFmt w:val="bullet"/>
      <w:lvlText w:val=""/>
      <w:lvlJc w:val="left"/>
      <w:pPr>
        <w:tabs>
          <w:tab w:val="num" w:pos="0"/>
        </w:tabs>
        <w:ind w:left="6480" w:hanging="360"/>
      </w:pPr>
      <w:rPr>
        <w:rFonts w:ascii="Wingdings" w:hAnsi="Wingdings"/>
      </w:rPr>
    </w:lvl>
  </w:abstractNum>
  <w:abstractNum w:abstractNumId="2" w15:restartNumberingAfterBreak="0">
    <w:nsid w:val="00000003"/>
    <w:multiLevelType w:val="multilevel"/>
    <w:tmpl w:val="00000002"/>
    <w:lvl w:ilvl="0">
      <w:numFmt w:val="bullet"/>
      <w:lvlText w:val=""/>
      <w:lvlJc w:val="left"/>
      <w:pPr>
        <w:tabs>
          <w:tab w:val="num" w:pos="0"/>
        </w:tabs>
        <w:ind w:left="720" w:hanging="360"/>
      </w:pPr>
      <w:rPr>
        <w:rFonts w:ascii="Symbol" w:hAnsi="Symbol"/>
        <w:b w:val="0"/>
      </w:rPr>
    </w:lvl>
    <w:lvl w:ilvl="1">
      <w:numFmt w:val="bullet"/>
      <w:lvlText w:val="o"/>
      <w:lvlJc w:val="left"/>
      <w:pPr>
        <w:tabs>
          <w:tab w:val="num" w:pos="0"/>
        </w:tabs>
        <w:ind w:left="1440" w:hanging="360"/>
      </w:pPr>
      <w:rPr>
        <w:rFonts w:ascii="Courier New" w:hAnsi="Courier New" w:cs="Courier New"/>
      </w:rPr>
    </w:lvl>
    <w:lvl w:ilvl="2">
      <w:numFmt w:val="bullet"/>
      <w:lvlText w:val=""/>
      <w:lvlJc w:val="left"/>
      <w:pPr>
        <w:tabs>
          <w:tab w:val="num" w:pos="0"/>
        </w:tabs>
        <w:ind w:left="2160" w:hanging="360"/>
      </w:pPr>
      <w:rPr>
        <w:rFonts w:ascii="Wingdings" w:hAnsi="Wingdings"/>
      </w:rPr>
    </w:lvl>
    <w:lvl w:ilvl="3">
      <w:numFmt w:val="bullet"/>
      <w:lvlText w:val=""/>
      <w:lvlJc w:val="left"/>
      <w:pPr>
        <w:tabs>
          <w:tab w:val="num" w:pos="0"/>
        </w:tabs>
        <w:ind w:left="2880" w:hanging="360"/>
      </w:pPr>
      <w:rPr>
        <w:rFonts w:ascii="Symbol" w:hAnsi="Symbol"/>
      </w:rPr>
    </w:lvl>
    <w:lvl w:ilvl="4">
      <w:numFmt w:val="bullet"/>
      <w:lvlText w:val="o"/>
      <w:lvlJc w:val="left"/>
      <w:pPr>
        <w:tabs>
          <w:tab w:val="num" w:pos="0"/>
        </w:tabs>
        <w:ind w:left="3600" w:hanging="360"/>
      </w:pPr>
      <w:rPr>
        <w:rFonts w:ascii="Courier New" w:hAnsi="Courier New" w:cs="Courier New"/>
      </w:rPr>
    </w:lvl>
    <w:lvl w:ilvl="5">
      <w:numFmt w:val="bullet"/>
      <w:lvlText w:val=""/>
      <w:lvlJc w:val="left"/>
      <w:pPr>
        <w:tabs>
          <w:tab w:val="num" w:pos="0"/>
        </w:tabs>
        <w:ind w:left="4320" w:hanging="360"/>
      </w:pPr>
      <w:rPr>
        <w:rFonts w:ascii="Wingdings" w:hAnsi="Wingdings"/>
      </w:rPr>
    </w:lvl>
    <w:lvl w:ilvl="6">
      <w:numFmt w:val="bullet"/>
      <w:lvlText w:val=""/>
      <w:lvlJc w:val="left"/>
      <w:pPr>
        <w:tabs>
          <w:tab w:val="num" w:pos="0"/>
        </w:tabs>
        <w:ind w:left="5040" w:hanging="360"/>
      </w:pPr>
      <w:rPr>
        <w:rFonts w:ascii="Symbol" w:hAnsi="Symbol"/>
      </w:rPr>
    </w:lvl>
    <w:lvl w:ilvl="7">
      <w:numFmt w:val="bullet"/>
      <w:lvlText w:val="o"/>
      <w:lvlJc w:val="left"/>
      <w:pPr>
        <w:tabs>
          <w:tab w:val="num" w:pos="0"/>
        </w:tabs>
        <w:ind w:left="5760" w:hanging="360"/>
      </w:pPr>
      <w:rPr>
        <w:rFonts w:ascii="Courier New" w:hAnsi="Courier New" w:cs="Courier New"/>
      </w:rPr>
    </w:lvl>
    <w:lvl w:ilvl="8">
      <w:numFmt w:val="bullet"/>
      <w:lvlText w:val=""/>
      <w:lvlJc w:val="left"/>
      <w:pPr>
        <w:tabs>
          <w:tab w:val="num" w:pos="0"/>
        </w:tabs>
        <w:ind w:left="6480" w:hanging="360"/>
      </w:pPr>
      <w:rPr>
        <w:rFonts w:ascii="Wingdings" w:hAnsi="Wingdings"/>
      </w:rPr>
    </w:lvl>
  </w:abstractNum>
  <w:abstractNum w:abstractNumId="3" w15:restartNumberingAfterBreak="0">
    <w:nsid w:val="00000004"/>
    <w:multiLevelType w:val="multilevel"/>
    <w:tmpl w:val="E1703BAE"/>
    <w:lvl w:ilvl="0">
      <w:start w:val="1"/>
      <w:numFmt w:val="bullet"/>
      <w:lvlText w:val=""/>
      <w:lvlJc w:val="left"/>
      <w:pPr>
        <w:tabs>
          <w:tab w:val="num" w:pos="0"/>
        </w:tabs>
        <w:ind w:left="720" w:hanging="360"/>
      </w:pPr>
      <w:rPr>
        <w:rFonts w:ascii="Symbol" w:eastAsia="Calibri" w:hAnsi="Symbo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4" w15:restartNumberingAfterBreak="0">
    <w:nsid w:val="00000005"/>
    <w:multiLevelType w:val="multilevel"/>
    <w:tmpl w:val="25C4227A"/>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5" w15:restartNumberingAfterBreak="0">
    <w:nsid w:val="00000007"/>
    <w:multiLevelType w:val="multilevel"/>
    <w:tmpl w:val="E1703BAE"/>
    <w:lvl w:ilvl="0">
      <w:start w:val="1"/>
      <w:numFmt w:val="bullet"/>
      <w:lvlText w:val=""/>
      <w:lvlJc w:val="left"/>
      <w:pPr>
        <w:tabs>
          <w:tab w:val="num" w:pos="0"/>
        </w:tabs>
        <w:ind w:left="720" w:hanging="360"/>
      </w:pPr>
      <w:rPr>
        <w:rFonts w:ascii="Symbol" w:eastAsia="Calibri" w:hAnsi="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6" w15:restartNumberingAfterBreak="0">
    <w:nsid w:val="00000008"/>
    <w:multiLevelType w:val="multilevel"/>
    <w:tmpl w:val="00000008"/>
    <w:name w:val="WW8Num8"/>
    <w:lvl w:ilvl="0">
      <w:numFmt w:val="bullet"/>
      <w:lvlText w:val=""/>
      <w:lvlJc w:val="left"/>
      <w:pPr>
        <w:tabs>
          <w:tab w:val="num" w:pos="0"/>
        </w:tabs>
        <w:ind w:left="720" w:hanging="360"/>
      </w:pPr>
      <w:rPr>
        <w:rFonts w:ascii="Symbol" w:hAnsi="Symbol"/>
      </w:rPr>
    </w:lvl>
    <w:lvl w:ilvl="1">
      <w:numFmt w:val="bullet"/>
      <w:lvlText w:val="o"/>
      <w:lvlJc w:val="left"/>
      <w:pPr>
        <w:tabs>
          <w:tab w:val="num" w:pos="0"/>
        </w:tabs>
        <w:ind w:left="1440" w:hanging="360"/>
      </w:pPr>
      <w:rPr>
        <w:rFonts w:ascii="Courier New" w:hAnsi="Courier New" w:cs="Courier New"/>
      </w:rPr>
    </w:lvl>
    <w:lvl w:ilvl="2">
      <w:numFmt w:val="bullet"/>
      <w:lvlText w:val=""/>
      <w:lvlJc w:val="left"/>
      <w:pPr>
        <w:tabs>
          <w:tab w:val="num" w:pos="0"/>
        </w:tabs>
        <w:ind w:left="2160" w:hanging="360"/>
      </w:pPr>
      <w:rPr>
        <w:rFonts w:ascii="Wingdings" w:hAnsi="Wingdings"/>
      </w:rPr>
    </w:lvl>
    <w:lvl w:ilvl="3">
      <w:numFmt w:val="bullet"/>
      <w:lvlText w:val=""/>
      <w:lvlJc w:val="left"/>
      <w:pPr>
        <w:tabs>
          <w:tab w:val="num" w:pos="0"/>
        </w:tabs>
        <w:ind w:left="2880" w:hanging="360"/>
      </w:pPr>
      <w:rPr>
        <w:rFonts w:ascii="Symbol" w:hAnsi="Symbol"/>
      </w:rPr>
    </w:lvl>
    <w:lvl w:ilvl="4">
      <w:numFmt w:val="bullet"/>
      <w:lvlText w:val="o"/>
      <w:lvlJc w:val="left"/>
      <w:pPr>
        <w:tabs>
          <w:tab w:val="num" w:pos="0"/>
        </w:tabs>
        <w:ind w:left="3600" w:hanging="360"/>
      </w:pPr>
      <w:rPr>
        <w:rFonts w:ascii="Courier New" w:hAnsi="Courier New" w:cs="Courier New"/>
      </w:rPr>
    </w:lvl>
    <w:lvl w:ilvl="5">
      <w:numFmt w:val="bullet"/>
      <w:lvlText w:val=""/>
      <w:lvlJc w:val="left"/>
      <w:pPr>
        <w:tabs>
          <w:tab w:val="num" w:pos="0"/>
        </w:tabs>
        <w:ind w:left="4320" w:hanging="360"/>
      </w:pPr>
      <w:rPr>
        <w:rFonts w:ascii="Wingdings" w:hAnsi="Wingdings"/>
      </w:rPr>
    </w:lvl>
    <w:lvl w:ilvl="6">
      <w:numFmt w:val="bullet"/>
      <w:lvlText w:val=""/>
      <w:lvlJc w:val="left"/>
      <w:pPr>
        <w:tabs>
          <w:tab w:val="num" w:pos="0"/>
        </w:tabs>
        <w:ind w:left="5040" w:hanging="360"/>
      </w:pPr>
      <w:rPr>
        <w:rFonts w:ascii="Symbol" w:hAnsi="Symbol"/>
      </w:rPr>
    </w:lvl>
    <w:lvl w:ilvl="7">
      <w:numFmt w:val="bullet"/>
      <w:lvlText w:val="o"/>
      <w:lvlJc w:val="left"/>
      <w:pPr>
        <w:tabs>
          <w:tab w:val="num" w:pos="0"/>
        </w:tabs>
        <w:ind w:left="5760" w:hanging="360"/>
      </w:pPr>
      <w:rPr>
        <w:rFonts w:ascii="Courier New" w:hAnsi="Courier New" w:cs="Courier New"/>
      </w:rPr>
    </w:lvl>
    <w:lvl w:ilvl="8">
      <w:numFmt w:val="bullet"/>
      <w:lvlText w:val=""/>
      <w:lvlJc w:val="left"/>
      <w:pPr>
        <w:tabs>
          <w:tab w:val="num" w:pos="0"/>
        </w:tabs>
        <w:ind w:left="6480" w:hanging="360"/>
      </w:pPr>
      <w:rPr>
        <w:rFonts w:ascii="Wingdings" w:hAnsi="Wingdings"/>
      </w:rPr>
    </w:lvl>
  </w:abstractNum>
  <w:abstractNum w:abstractNumId="7" w15:restartNumberingAfterBreak="0">
    <w:nsid w:val="00000009"/>
    <w:multiLevelType w:val="multilevel"/>
    <w:tmpl w:val="25C4227A"/>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8" w15:restartNumberingAfterBreak="0">
    <w:nsid w:val="0000000A"/>
    <w:multiLevelType w:val="multilevel"/>
    <w:tmpl w:val="E1703BAE"/>
    <w:lvl w:ilvl="0">
      <w:start w:val="1"/>
      <w:numFmt w:val="bullet"/>
      <w:lvlText w:val=""/>
      <w:lvlJc w:val="left"/>
      <w:pPr>
        <w:tabs>
          <w:tab w:val="num" w:pos="0"/>
        </w:tabs>
        <w:ind w:left="720" w:hanging="360"/>
      </w:pPr>
      <w:rPr>
        <w:rFonts w:ascii="Symbol" w:eastAsia="Calibri" w:hAnsi="Symbol" w:hint="default"/>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9" w15:restartNumberingAfterBreak="0">
    <w:nsid w:val="0000000B"/>
    <w:multiLevelType w:val="multilevel"/>
    <w:tmpl w:val="E1703BAE"/>
    <w:name w:val="WW8Num11"/>
    <w:lvl w:ilvl="0">
      <w:start w:val="1"/>
      <w:numFmt w:val="bullet"/>
      <w:lvlText w:val=""/>
      <w:lvlJc w:val="left"/>
      <w:pPr>
        <w:tabs>
          <w:tab w:val="num" w:pos="0"/>
        </w:tabs>
        <w:ind w:left="720" w:hanging="360"/>
      </w:pPr>
      <w:rPr>
        <w:rFonts w:ascii="Symbol" w:eastAsia="Calibri" w:hAnsi="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10" w15:restartNumberingAfterBreak="0">
    <w:nsid w:val="0000000C"/>
    <w:multiLevelType w:val="multilevel"/>
    <w:tmpl w:val="0000000C"/>
    <w:name w:val="WW8Num12"/>
    <w:lvl w:ilvl="0">
      <w:numFmt w:val="bullet"/>
      <w:lvlText w:val=""/>
      <w:lvlJc w:val="left"/>
      <w:pPr>
        <w:tabs>
          <w:tab w:val="num" w:pos="0"/>
        </w:tabs>
        <w:ind w:left="720" w:hanging="360"/>
      </w:pPr>
      <w:rPr>
        <w:rFonts w:ascii="Symbol" w:hAnsi="Symbol"/>
        <w:b w:val="0"/>
      </w:rPr>
    </w:lvl>
    <w:lvl w:ilvl="1">
      <w:numFmt w:val="bullet"/>
      <w:lvlText w:val="o"/>
      <w:lvlJc w:val="left"/>
      <w:pPr>
        <w:tabs>
          <w:tab w:val="num" w:pos="0"/>
        </w:tabs>
        <w:ind w:left="1440" w:hanging="360"/>
      </w:pPr>
      <w:rPr>
        <w:rFonts w:ascii="Courier New" w:hAnsi="Courier New" w:cs="Courier New"/>
      </w:rPr>
    </w:lvl>
    <w:lvl w:ilvl="2">
      <w:numFmt w:val="bullet"/>
      <w:lvlText w:val=""/>
      <w:lvlJc w:val="left"/>
      <w:pPr>
        <w:tabs>
          <w:tab w:val="num" w:pos="0"/>
        </w:tabs>
        <w:ind w:left="2160" w:hanging="360"/>
      </w:pPr>
      <w:rPr>
        <w:rFonts w:ascii="Wingdings" w:hAnsi="Wingdings"/>
      </w:rPr>
    </w:lvl>
    <w:lvl w:ilvl="3">
      <w:numFmt w:val="bullet"/>
      <w:lvlText w:val=""/>
      <w:lvlJc w:val="left"/>
      <w:pPr>
        <w:tabs>
          <w:tab w:val="num" w:pos="0"/>
        </w:tabs>
        <w:ind w:left="2880" w:hanging="360"/>
      </w:pPr>
      <w:rPr>
        <w:rFonts w:ascii="Symbol" w:hAnsi="Symbol"/>
        <w:b w:val="0"/>
      </w:rPr>
    </w:lvl>
    <w:lvl w:ilvl="4">
      <w:numFmt w:val="bullet"/>
      <w:lvlText w:val="o"/>
      <w:lvlJc w:val="left"/>
      <w:pPr>
        <w:tabs>
          <w:tab w:val="num" w:pos="0"/>
        </w:tabs>
        <w:ind w:left="3600" w:hanging="360"/>
      </w:pPr>
      <w:rPr>
        <w:rFonts w:ascii="Courier New" w:hAnsi="Courier New" w:cs="Courier New"/>
      </w:rPr>
    </w:lvl>
    <w:lvl w:ilvl="5">
      <w:numFmt w:val="bullet"/>
      <w:lvlText w:val=""/>
      <w:lvlJc w:val="left"/>
      <w:pPr>
        <w:tabs>
          <w:tab w:val="num" w:pos="0"/>
        </w:tabs>
        <w:ind w:left="4320" w:hanging="360"/>
      </w:pPr>
      <w:rPr>
        <w:rFonts w:ascii="Wingdings" w:hAnsi="Wingdings"/>
      </w:rPr>
    </w:lvl>
    <w:lvl w:ilvl="6">
      <w:numFmt w:val="bullet"/>
      <w:lvlText w:val=""/>
      <w:lvlJc w:val="left"/>
      <w:pPr>
        <w:tabs>
          <w:tab w:val="num" w:pos="0"/>
        </w:tabs>
        <w:ind w:left="5040" w:hanging="360"/>
      </w:pPr>
      <w:rPr>
        <w:rFonts w:ascii="Symbol" w:hAnsi="Symbol"/>
        <w:b w:val="0"/>
      </w:rPr>
    </w:lvl>
    <w:lvl w:ilvl="7">
      <w:numFmt w:val="bullet"/>
      <w:lvlText w:val="o"/>
      <w:lvlJc w:val="left"/>
      <w:pPr>
        <w:tabs>
          <w:tab w:val="num" w:pos="0"/>
        </w:tabs>
        <w:ind w:left="5760" w:hanging="360"/>
      </w:pPr>
      <w:rPr>
        <w:rFonts w:ascii="Courier New" w:hAnsi="Courier New" w:cs="Courier New"/>
      </w:rPr>
    </w:lvl>
    <w:lvl w:ilvl="8">
      <w:numFmt w:val="bullet"/>
      <w:lvlText w:val=""/>
      <w:lvlJc w:val="left"/>
      <w:pPr>
        <w:tabs>
          <w:tab w:val="num" w:pos="0"/>
        </w:tabs>
        <w:ind w:left="6480" w:hanging="360"/>
      </w:pPr>
      <w:rPr>
        <w:rFonts w:ascii="Wingdings" w:hAnsi="Wingdings"/>
      </w:rPr>
    </w:lvl>
  </w:abstractNum>
  <w:abstractNum w:abstractNumId="11" w15:restartNumberingAfterBreak="0">
    <w:nsid w:val="0000000E"/>
    <w:multiLevelType w:val="multilevel"/>
    <w:tmpl w:val="25C4227A"/>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12" w15:restartNumberingAfterBreak="0">
    <w:nsid w:val="0000000F"/>
    <w:multiLevelType w:val="multilevel"/>
    <w:tmpl w:val="25C4227A"/>
    <w:lvl w:ilvl="0">
      <w:start w:val="1"/>
      <w:numFmt w:val="bullet"/>
      <w:lvlText w:val=""/>
      <w:lvlJc w:val="left"/>
      <w:pPr>
        <w:tabs>
          <w:tab w:val="num" w:pos="0"/>
        </w:tabs>
        <w:ind w:left="720" w:hanging="360"/>
      </w:pPr>
      <w:rPr>
        <w:rFonts w:ascii="Symbol" w:hAnsi="Symbol" w:hint="default"/>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13" w15:restartNumberingAfterBreak="0">
    <w:nsid w:val="00000010"/>
    <w:multiLevelType w:val="multilevel"/>
    <w:tmpl w:val="25C4227A"/>
    <w:name w:val="WW8Num16"/>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14" w15:restartNumberingAfterBreak="0">
    <w:nsid w:val="00000011"/>
    <w:multiLevelType w:val="multilevel"/>
    <w:tmpl w:val="25C4227A"/>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15" w15:restartNumberingAfterBreak="0">
    <w:nsid w:val="00000012"/>
    <w:multiLevelType w:val="multilevel"/>
    <w:tmpl w:val="E1703BAE"/>
    <w:lvl w:ilvl="0">
      <w:start w:val="1"/>
      <w:numFmt w:val="bullet"/>
      <w:lvlText w:val=""/>
      <w:lvlJc w:val="left"/>
      <w:pPr>
        <w:tabs>
          <w:tab w:val="num" w:pos="0"/>
        </w:tabs>
        <w:ind w:left="720" w:hanging="360"/>
      </w:pPr>
      <w:rPr>
        <w:rFonts w:ascii="Symbol" w:eastAsia="Calibri" w:hAnsi="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16" w15:restartNumberingAfterBreak="0">
    <w:nsid w:val="00000013"/>
    <w:multiLevelType w:val="multilevel"/>
    <w:tmpl w:val="25C4227A"/>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17" w15:restartNumberingAfterBreak="0">
    <w:nsid w:val="00000015"/>
    <w:multiLevelType w:val="multilevel"/>
    <w:tmpl w:val="E1703BAE"/>
    <w:lvl w:ilvl="0">
      <w:start w:val="1"/>
      <w:numFmt w:val="bullet"/>
      <w:lvlText w:val=""/>
      <w:lvlJc w:val="left"/>
      <w:pPr>
        <w:tabs>
          <w:tab w:val="num" w:pos="0"/>
        </w:tabs>
        <w:ind w:left="720" w:hanging="360"/>
      </w:pPr>
      <w:rPr>
        <w:rFonts w:ascii="Symbol" w:eastAsia="Calibri" w:hAnsi="Symbo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18" w15:restartNumberingAfterBreak="0">
    <w:nsid w:val="00000017"/>
    <w:multiLevelType w:val="multilevel"/>
    <w:tmpl w:val="E1703BAE"/>
    <w:lvl w:ilvl="0">
      <w:start w:val="1"/>
      <w:numFmt w:val="bullet"/>
      <w:lvlText w:val=""/>
      <w:lvlJc w:val="left"/>
      <w:pPr>
        <w:tabs>
          <w:tab w:val="num" w:pos="0"/>
        </w:tabs>
        <w:ind w:left="720" w:hanging="360"/>
      </w:pPr>
      <w:rPr>
        <w:rFonts w:ascii="Symbol" w:eastAsia="Calibri" w:hAnsi="Symbo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19" w15:restartNumberingAfterBreak="0">
    <w:nsid w:val="00000018"/>
    <w:multiLevelType w:val="multilevel"/>
    <w:tmpl w:val="E1703BAE"/>
    <w:lvl w:ilvl="0">
      <w:start w:val="1"/>
      <w:numFmt w:val="bullet"/>
      <w:lvlText w:val=""/>
      <w:lvlJc w:val="left"/>
      <w:pPr>
        <w:tabs>
          <w:tab w:val="num" w:pos="0"/>
        </w:tabs>
        <w:ind w:left="720" w:hanging="360"/>
      </w:pPr>
      <w:rPr>
        <w:rFonts w:ascii="Symbol" w:eastAsia="Calibri" w:hAnsi="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20" w15:restartNumberingAfterBreak="0">
    <w:nsid w:val="00000019"/>
    <w:multiLevelType w:val="multilevel"/>
    <w:tmpl w:val="00000002"/>
    <w:lvl w:ilvl="0">
      <w:numFmt w:val="bullet"/>
      <w:lvlText w:val=""/>
      <w:lvlJc w:val="left"/>
      <w:pPr>
        <w:tabs>
          <w:tab w:val="num" w:pos="0"/>
        </w:tabs>
        <w:ind w:left="720" w:hanging="360"/>
      </w:pPr>
      <w:rPr>
        <w:rFonts w:ascii="Symbol" w:hAnsi="Symbol"/>
        <w:b w:val="0"/>
      </w:rPr>
    </w:lvl>
    <w:lvl w:ilvl="1">
      <w:numFmt w:val="bullet"/>
      <w:lvlText w:val="o"/>
      <w:lvlJc w:val="left"/>
      <w:pPr>
        <w:tabs>
          <w:tab w:val="num" w:pos="0"/>
        </w:tabs>
        <w:ind w:left="1440" w:hanging="360"/>
      </w:pPr>
      <w:rPr>
        <w:rFonts w:ascii="Courier New" w:hAnsi="Courier New" w:cs="Courier New"/>
      </w:rPr>
    </w:lvl>
    <w:lvl w:ilvl="2">
      <w:numFmt w:val="bullet"/>
      <w:lvlText w:val=""/>
      <w:lvlJc w:val="left"/>
      <w:pPr>
        <w:tabs>
          <w:tab w:val="num" w:pos="0"/>
        </w:tabs>
        <w:ind w:left="2160" w:hanging="360"/>
      </w:pPr>
      <w:rPr>
        <w:rFonts w:ascii="Wingdings" w:hAnsi="Wingdings"/>
      </w:rPr>
    </w:lvl>
    <w:lvl w:ilvl="3">
      <w:numFmt w:val="bullet"/>
      <w:lvlText w:val=""/>
      <w:lvlJc w:val="left"/>
      <w:pPr>
        <w:tabs>
          <w:tab w:val="num" w:pos="0"/>
        </w:tabs>
        <w:ind w:left="2880" w:hanging="360"/>
      </w:pPr>
      <w:rPr>
        <w:rFonts w:ascii="Symbol" w:hAnsi="Symbol"/>
      </w:rPr>
    </w:lvl>
    <w:lvl w:ilvl="4">
      <w:numFmt w:val="bullet"/>
      <w:lvlText w:val="o"/>
      <w:lvlJc w:val="left"/>
      <w:pPr>
        <w:tabs>
          <w:tab w:val="num" w:pos="0"/>
        </w:tabs>
        <w:ind w:left="3600" w:hanging="360"/>
      </w:pPr>
      <w:rPr>
        <w:rFonts w:ascii="Courier New" w:hAnsi="Courier New" w:cs="Courier New"/>
      </w:rPr>
    </w:lvl>
    <w:lvl w:ilvl="5">
      <w:numFmt w:val="bullet"/>
      <w:lvlText w:val=""/>
      <w:lvlJc w:val="left"/>
      <w:pPr>
        <w:tabs>
          <w:tab w:val="num" w:pos="0"/>
        </w:tabs>
        <w:ind w:left="4320" w:hanging="360"/>
      </w:pPr>
      <w:rPr>
        <w:rFonts w:ascii="Wingdings" w:hAnsi="Wingdings"/>
      </w:rPr>
    </w:lvl>
    <w:lvl w:ilvl="6">
      <w:numFmt w:val="bullet"/>
      <w:lvlText w:val=""/>
      <w:lvlJc w:val="left"/>
      <w:pPr>
        <w:tabs>
          <w:tab w:val="num" w:pos="0"/>
        </w:tabs>
        <w:ind w:left="5040" w:hanging="360"/>
      </w:pPr>
      <w:rPr>
        <w:rFonts w:ascii="Symbol" w:hAnsi="Symbol"/>
      </w:rPr>
    </w:lvl>
    <w:lvl w:ilvl="7">
      <w:numFmt w:val="bullet"/>
      <w:lvlText w:val="o"/>
      <w:lvlJc w:val="left"/>
      <w:pPr>
        <w:tabs>
          <w:tab w:val="num" w:pos="0"/>
        </w:tabs>
        <w:ind w:left="5760" w:hanging="360"/>
      </w:pPr>
      <w:rPr>
        <w:rFonts w:ascii="Courier New" w:hAnsi="Courier New" w:cs="Courier New"/>
      </w:rPr>
    </w:lvl>
    <w:lvl w:ilvl="8">
      <w:numFmt w:val="bullet"/>
      <w:lvlText w:val=""/>
      <w:lvlJc w:val="left"/>
      <w:pPr>
        <w:tabs>
          <w:tab w:val="num" w:pos="0"/>
        </w:tabs>
        <w:ind w:left="6480" w:hanging="360"/>
      </w:pPr>
      <w:rPr>
        <w:rFonts w:ascii="Wingdings" w:hAnsi="Wingdings"/>
      </w:rPr>
    </w:lvl>
  </w:abstractNum>
  <w:abstractNum w:abstractNumId="21" w15:restartNumberingAfterBreak="0">
    <w:nsid w:val="0000001C"/>
    <w:multiLevelType w:val="multilevel"/>
    <w:tmpl w:val="25C4227A"/>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22" w15:restartNumberingAfterBreak="0">
    <w:nsid w:val="0000001D"/>
    <w:multiLevelType w:val="multilevel"/>
    <w:tmpl w:val="25C4227A"/>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23" w15:restartNumberingAfterBreak="0">
    <w:nsid w:val="00000021"/>
    <w:multiLevelType w:val="multilevel"/>
    <w:tmpl w:val="25C4227A"/>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24" w15:restartNumberingAfterBreak="0">
    <w:nsid w:val="00000022"/>
    <w:multiLevelType w:val="multilevel"/>
    <w:tmpl w:val="00000022"/>
    <w:name w:val="WW8Num34"/>
    <w:lvl w:ilvl="0">
      <w:start w:val="4"/>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5" w15:restartNumberingAfterBreak="0">
    <w:nsid w:val="00000023"/>
    <w:multiLevelType w:val="multilevel"/>
    <w:tmpl w:val="25C4227A"/>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26" w15:restartNumberingAfterBreak="0">
    <w:nsid w:val="00000024"/>
    <w:multiLevelType w:val="multilevel"/>
    <w:tmpl w:val="25C4227A"/>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27" w15:restartNumberingAfterBreak="0">
    <w:nsid w:val="00000025"/>
    <w:multiLevelType w:val="multilevel"/>
    <w:tmpl w:val="00000002"/>
    <w:lvl w:ilvl="0">
      <w:numFmt w:val="bullet"/>
      <w:lvlText w:val=""/>
      <w:lvlJc w:val="left"/>
      <w:pPr>
        <w:tabs>
          <w:tab w:val="num" w:pos="0"/>
        </w:tabs>
        <w:ind w:left="720" w:hanging="360"/>
      </w:pPr>
      <w:rPr>
        <w:rFonts w:ascii="Symbol" w:hAnsi="Symbol"/>
        <w:b/>
        <w:bCs/>
      </w:rPr>
    </w:lvl>
    <w:lvl w:ilvl="1">
      <w:numFmt w:val="bullet"/>
      <w:lvlText w:val="o"/>
      <w:lvlJc w:val="left"/>
      <w:pPr>
        <w:tabs>
          <w:tab w:val="num" w:pos="0"/>
        </w:tabs>
        <w:ind w:left="1440" w:hanging="360"/>
      </w:pPr>
      <w:rPr>
        <w:rFonts w:ascii="Courier New" w:hAnsi="Courier New" w:cs="Courier New"/>
      </w:rPr>
    </w:lvl>
    <w:lvl w:ilvl="2">
      <w:numFmt w:val="bullet"/>
      <w:lvlText w:val=""/>
      <w:lvlJc w:val="left"/>
      <w:pPr>
        <w:tabs>
          <w:tab w:val="num" w:pos="0"/>
        </w:tabs>
        <w:ind w:left="2160" w:hanging="360"/>
      </w:pPr>
      <w:rPr>
        <w:rFonts w:ascii="Wingdings" w:hAnsi="Wingdings"/>
      </w:rPr>
    </w:lvl>
    <w:lvl w:ilvl="3">
      <w:numFmt w:val="bullet"/>
      <w:lvlText w:val=""/>
      <w:lvlJc w:val="left"/>
      <w:pPr>
        <w:tabs>
          <w:tab w:val="num" w:pos="0"/>
        </w:tabs>
        <w:ind w:left="2880" w:hanging="360"/>
      </w:pPr>
      <w:rPr>
        <w:rFonts w:ascii="Symbol" w:hAnsi="Symbol"/>
      </w:rPr>
    </w:lvl>
    <w:lvl w:ilvl="4">
      <w:numFmt w:val="bullet"/>
      <w:lvlText w:val="o"/>
      <w:lvlJc w:val="left"/>
      <w:pPr>
        <w:tabs>
          <w:tab w:val="num" w:pos="0"/>
        </w:tabs>
        <w:ind w:left="3600" w:hanging="360"/>
      </w:pPr>
      <w:rPr>
        <w:rFonts w:ascii="Courier New" w:hAnsi="Courier New" w:cs="Courier New"/>
      </w:rPr>
    </w:lvl>
    <w:lvl w:ilvl="5">
      <w:numFmt w:val="bullet"/>
      <w:lvlText w:val=""/>
      <w:lvlJc w:val="left"/>
      <w:pPr>
        <w:tabs>
          <w:tab w:val="num" w:pos="0"/>
        </w:tabs>
        <w:ind w:left="4320" w:hanging="360"/>
      </w:pPr>
      <w:rPr>
        <w:rFonts w:ascii="Wingdings" w:hAnsi="Wingdings"/>
      </w:rPr>
    </w:lvl>
    <w:lvl w:ilvl="6">
      <w:numFmt w:val="bullet"/>
      <w:lvlText w:val=""/>
      <w:lvlJc w:val="left"/>
      <w:pPr>
        <w:tabs>
          <w:tab w:val="num" w:pos="0"/>
        </w:tabs>
        <w:ind w:left="5040" w:hanging="360"/>
      </w:pPr>
      <w:rPr>
        <w:rFonts w:ascii="Symbol" w:hAnsi="Symbol"/>
      </w:rPr>
    </w:lvl>
    <w:lvl w:ilvl="7">
      <w:numFmt w:val="bullet"/>
      <w:lvlText w:val="o"/>
      <w:lvlJc w:val="left"/>
      <w:pPr>
        <w:tabs>
          <w:tab w:val="num" w:pos="0"/>
        </w:tabs>
        <w:ind w:left="5760" w:hanging="360"/>
      </w:pPr>
      <w:rPr>
        <w:rFonts w:ascii="Courier New" w:hAnsi="Courier New" w:cs="Courier New"/>
      </w:rPr>
    </w:lvl>
    <w:lvl w:ilvl="8">
      <w:numFmt w:val="bullet"/>
      <w:lvlText w:val=""/>
      <w:lvlJc w:val="left"/>
      <w:pPr>
        <w:tabs>
          <w:tab w:val="num" w:pos="0"/>
        </w:tabs>
        <w:ind w:left="6480" w:hanging="360"/>
      </w:pPr>
      <w:rPr>
        <w:rFonts w:ascii="Wingdings" w:hAnsi="Wingdings"/>
      </w:rPr>
    </w:lvl>
  </w:abstractNum>
  <w:abstractNum w:abstractNumId="28" w15:restartNumberingAfterBreak="0">
    <w:nsid w:val="01DD1DE1"/>
    <w:multiLevelType w:val="hybridMultilevel"/>
    <w:tmpl w:val="92D0C2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02E374DF"/>
    <w:multiLevelType w:val="multilevel"/>
    <w:tmpl w:val="25C4227A"/>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30" w15:restartNumberingAfterBreak="0">
    <w:nsid w:val="037C67FD"/>
    <w:multiLevelType w:val="hybridMultilevel"/>
    <w:tmpl w:val="5BD43F6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06F87B2E"/>
    <w:multiLevelType w:val="multilevel"/>
    <w:tmpl w:val="B3D68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A8074F0"/>
    <w:multiLevelType w:val="multilevel"/>
    <w:tmpl w:val="25C4227A"/>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33" w15:restartNumberingAfterBreak="0">
    <w:nsid w:val="0C05471F"/>
    <w:multiLevelType w:val="hybridMultilevel"/>
    <w:tmpl w:val="E43C7E9A"/>
    <w:lvl w:ilvl="0" w:tplc="240A0001">
      <w:start w:val="1"/>
      <w:numFmt w:val="bullet"/>
      <w:lvlText w:val=""/>
      <w:lvlJc w:val="left"/>
      <w:pPr>
        <w:ind w:left="784" w:hanging="360"/>
      </w:pPr>
      <w:rPr>
        <w:rFonts w:ascii="Symbol" w:hAnsi="Symbol" w:hint="default"/>
      </w:rPr>
    </w:lvl>
    <w:lvl w:ilvl="1" w:tplc="240A0003" w:tentative="1">
      <w:start w:val="1"/>
      <w:numFmt w:val="bullet"/>
      <w:lvlText w:val="o"/>
      <w:lvlJc w:val="left"/>
      <w:pPr>
        <w:ind w:left="1504" w:hanging="360"/>
      </w:pPr>
      <w:rPr>
        <w:rFonts w:ascii="Courier New" w:hAnsi="Courier New" w:cs="Courier New" w:hint="default"/>
      </w:rPr>
    </w:lvl>
    <w:lvl w:ilvl="2" w:tplc="240A0005" w:tentative="1">
      <w:start w:val="1"/>
      <w:numFmt w:val="bullet"/>
      <w:lvlText w:val=""/>
      <w:lvlJc w:val="left"/>
      <w:pPr>
        <w:ind w:left="2224" w:hanging="360"/>
      </w:pPr>
      <w:rPr>
        <w:rFonts w:ascii="Wingdings" w:hAnsi="Wingdings" w:hint="default"/>
      </w:rPr>
    </w:lvl>
    <w:lvl w:ilvl="3" w:tplc="240A0001" w:tentative="1">
      <w:start w:val="1"/>
      <w:numFmt w:val="bullet"/>
      <w:lvlText w:val=""/>
      <w:lvlJc w:val="left"/>
      <w:pPr>
        <w:ind w:left="2944" w:hanging="360"/>
      </w:pPr>
      <w:rPr>
        <w:rFonts w:ascii="Symbol" w:hAnsi="Symbol" w:hint="default"/>
      </w:rPr>
    </w:lvl>
    <w:lvl w:ilvl="4" w:tplc="240A0003" w:tentative="1">
      <w:start w:val="1"/>
      <w:numFmt w:val="bullet"/>
      <w:lvlText w:val="o"/>
      <w:lvlJc w:val="left"/>
      <w:pPr>
        <w:ind w:left="3664" w:hanging="360"/>
      </w:pPr>
      <w:rPr>
        <w:rFonts w:ascii="Courier New" w:hAnsi="Courier New" w:cs="Courier New" w:hint="default"/>
      </w:rPr>
    </w:lvl>
    <w:lvl w:ilvl="5" w:tplc="240A0005" w:tentative="1">
      <w:start w:val="1"/>
      <w:numFmt w:val="bullet"/>
      <w:lvlText w:val=""/>
      <w:lvlJc w:val="left"/>
      <w:pPr>
        <w:ind w:left="4384" w:hanging="360"/>
      </w:pPr>
      <w:rPr>
        <w:rFonts w:ascii="Wingdings" w:hAnsi="Wingdings" w:hint="default"/>
      </w:rPr>
    </w:lvl>
    <w:lvl w:ilvl="6" w:tplc="240A0001" w:tentative="1">
      <w:start w:val="1"/>
      <w:numFmt w:val="bullet"/>
      <w:lvlText w:val=""/>
      <w:lvlJc w:val="left"/>
      <w:pPr>
        <w:ind w:left="5104" w:hanging="360"/>
      </w:pPr>
      <w:rPr>
        <w:rFonts w:ascii="Symbol" w:hAnsi="Symbol" w:hint="default"/>
      </w:rPr>
    </w:lvl>
    <w:lvl w:ilvl="7" w:tplc="240A0003" w:tentative="1">
      <w:start w:val="1"/>
      <w:numFmt w:val="bullet"/>
      <w:lvlText w:val="o"/>
      <w:lvlJc w:val="left"/>
      <w:pPr>
        <w:ind w:left="5824" w:hanging="360"/>
      </w:pPr>
      <w:rPr>
        <w:rFonts w:ascii="Courier New" w:hAnsi="Courier New" w:cs="Courier New" w:hint="default"/>
      </w:rPr>
    </w:lvl>
    <w:lvl w:ilvl="8" w:tplc="240A0005" w:tentative="1">
      <w:start w:val="1"/>
      <w:numFmt w:val="bullet"/>
      <w:lvlText w:val=""/>
      <w:lvlJc w:val="left"/>
      <w:pPr>
        <w:ind w:left="6544" w:hanging="360"/>
      </w:pPr>
      <w:rPr>
        <w:rFonts w:ascii="Wingdings" w:hAnsi="Wingdings" w:hint="default"/>
      </w:rPr>
    </w:lvl>
  </w:abstractNum>
  <w:abstractNum w:abstractNumId="34" w15:restartNumberingAfterBreak="0">
    <w:nsid w:val="0ED41A86"/>
    <w:multiLevelType w:val="hybridMultilevel"/>
    <w:tmpl w:val="792AAB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16CF263A"/>
    <w:multiLevelType w:val="multilevel"/>
    <w:tmpl w:val="00000002"/>
    <w:lvl w:ilvl="0">
      <w:numFmt w:val="bullet"/>
      <w:lvlText w:val=""/>
      <w:lvlJc w:val="left"/>
      <w:pPr>
        <w:tabs>
          <w:tab w:val="num" w:pos="0"/>
        </w:tabs>
        <w:ind w:left="720" w:hanging="360"/>
      </w:pPr>
      <w:rPr>
        <w:rFonts w:ascii="Symbol" w:hAnsi="Symbol"/>
      </w:rPr>
    </w:lvl>
    <w:lvl w:ilvl="1">
      <w:numFmt w:val="bullet"/>
      <w:lvlText w:val="o"/>
      <w:lvlJc w:val="left"/>
      <w:pPr>
        <w:tabs>
          <w:tab w:val="num" w:pos="0"/>
        </w:tabs>
        <w:ind w:left="1440" w:hanging="360"/>
      </w:pPr>
      <w:rPr>
        <w:rFonts w:ascii="Courier New" w:hAnsi="Courier New" w:cs="Courier New"/>
      </w:rPr>
    </w:lvl>
    <w:lvl w:ilvl="2">
      <w:numFmt w:val="bullet"/>
      <w:lvlText w:val=""/>
      <w:lvlJc w:val="left"/>
      <w:pPr>
        <w:tabs>
          <w:tab w:val="num" w:pos="0"/>
        </w:tabs>
        <w:ind w:left="2160" w:hanging="360"/>
      </w:pPr>
      <w:rPr>
        <w:rFonts w:ascii="Wingdings" w:hAnsi="Wingdings"/>
      </w:rPr>
    </w:lvl>
    <w:lvl w:ilvl="3">
      <w:numFmt w:val="bullet"/>
      <w:lvlText w:val=""/>
      <w:lvlJc w:val="left"/>
      <w:pPr>
        <w:tabs>
          <w:tab w:val="num" w:pos="0"/>
        </w:tabs>
        <w:ind w:left="2880" w:hanging="360"/>
      </w:pPr>
      <w:rPr>
        <w:rFonts w:ascii="Symbol" w:hAnsi="Symbol"/>
      </w:rPr>
    </w:lvl>
    <w:lvl w:ilvl="4">
      <w:numFmt w:val="bullet"/>
      <w:lvlText w:val="o"/>
      <w:lvlJc w:val="left"/>
      <w:pPr>
        <w:tabs>
          <w:tab w:val="num" w:pos="0"/>
        </w:tabs>
        <w:ind w:left="3600" w:hanging="360"/>
      </w:pPr>
      <w:rPr>
        <w:rFonts w:ascii="Courier New" w:hAnsi="Courier New" w:cs="Courier New"/>
      </w:rPr>
    </w:lvl>
    <w:lvl w:ilvl="5">
      <w:numFmt w:val="bullet"/>
      <w:lvlText w:val=""/>
      <w:lvlJc w:val="left"/>
      <w:pPr>
        <w:tabs>
          <w:tab w:val="num" w:pos="0"/>
        </w:tabs>
        <w:ind w:left="4320" w:hanging="360"/>
      </w:pPr>
      <w:rPr>
        <w:rFonts w:ascii="Wingdings" w:hAnsi="Wingdings"/>
      </w:rPr>
    </w:lvl>
    <w:lvl w:ilvl="6">
      <w:numFmt w:val="bullet"/>
      <w:lvlText w:val=""/>
      <w:lvlJc w:val="left"/>
      <w:pPr>
        <w:tabs>
          <w:tab w:val="num" w:pos="0"/>
        </w:tabs>
        <w:ind w:left="5040" w:hanging="360"/>
      </w:pPr>
      <w:rPr>
        <w:rFonts w:ascii="Symbol" w:hAnsi="Symbol"/>
      </w:rPr>
    </w:lvl>
    <w:lvl w:ilvl="7">
      <w:numFmt w:val="bullet"/>
      <w:lvlText w:val="o"/>
      <w:lvlJc w:val="left"/>
      <w:pPr>
        <w:tabs>
          <w:tab w:val="num" w:pos="0"/>
        </w:tabs>
        <w:ind w:left="5760" w:hanging="360"/>
      </w:pPr>
      <w:rPr>
        <w:rFonts w:ascii="Courier New" w:hAnsi="Courier New" w:cs="Courier New"/>
      </w:rPr>
    </w:lvl>
    <w:lvl w:ilvl="8">
      <w:numFmt w:val="bullet"/>
      <w:lvlText w:val=""/>
      <w:lvlJc w:val="left"/>
      <w:pPr>
        <w:tabs>
          <w:tab w:val="num" w:pos="0"/>
        </w:tabs>
        <w:ind w:left="6480" w:hanging="360"/>
      </w:pPr>
      <w:rPr>
        <w:rFonts w:ascii="Wingdings" w:hAnsi="Wingdings"/>
      </w:rPr>
    </w:lvl>
  </w:abstractNum>
  <w:abstractNum w:abstractNumId="36" w15:restartNumberingAfterBreak="0">
    <w:nsid w:val="172B0182"/>
    <w:multiLevelType w:val="multilevel"/>
    <w:tmpl w:val="0B8AF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B124933"/>
    <w:multiLevelType w:val="hybridMultilevel"/>
    <w:tmpl w:val="61C2C0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1B3A452E"/>
    <w:multiLevelType w:val="multilevel"/>
    <w:tmpl w:val="536E3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B5364EF"/>
    <w:multiLevelType w:val="hybridMultilevel"/>
    <w:tmpl w:val="529243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1C244D03"/>
    <w:multiLevelType w:val="multilevel"/>
    <w:tmpl w:val="4EE87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E611D4B"/>
    <w:multiLevelType w:val="multilevel"/>
    <w:tmpl w:val="D9F06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EC76E28"/>
    <w:multiLevelType w:val="hybridMultilevel"/>
    <w:tmpl w:val="74045AE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3" w15:restartNumberingAfterBreak="0">
    <w:nsid w:val="232E66D2"/>
    <w:multiLevelType w:val="multilevel"/>
    <w:tmpl w:val="25C4227A"/>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44" w15:restartNumberingAfterBreak="0">
    <w:nsid w:val="233550A8"/>
    <w:multiLevelType w:val="multilevel"/>
    <w:tmpl w:val="066E2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3D02A85"/>
    <w:multiLevelType w:val="hybridMultilevel"/>
    <w:tmpl w:val="47F6F9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6" w15:restartNumberingAfterBreak="0">
    <w:nsid w:val="24870EB0"/>
    <w:multiLevelType w:val="multilevel"/>
    <w:tmpl w:val="00000002"/>
    <w:lvl w:ilvl="0">
      <w:numFmt w:val="bullet"/>
      <w:lvlText w:val=""/>
      <w:lvlJc w:val="left"/>
      <w:pPr>
        <w:tabs>
          <w:tab w:val="num" w:pos="0"/>
        </w:tabs>
        <w:ind w:left="720" w:hanging="360"/>
      </w:pPr>
      <w:rPr>
        <w:rFonts w:ascii="Symbol" w:hAnsi="Symbol"/>
      </w:rPr>
    </w:lvl>
    <w:lvl w:ilvl="1">
      <w:numFmt w:val="bullet"/>
      <w:lvlText w:val="o"/>
      <w:lvlJc w:val="left"/>
      <w:pPr>
        <w:tabs>
          <w:tab w:val="num" w:pos="0"/>
        </w:tabs>
        <w:ind w:left="1440" w:hanging="360"/>
      </w:pPr>
      <w:rPr>
        <w:rFonts w:ascii="Courier New" w:hAnsi="Courier New" w:cs="Courier New"/>
      </w:rPr>
    </w:lvl>
    <w:lvl w:ilvl="2">
      <w:numFmt w:val="bullet"/>
      <w:lvlText w:val=""/>
      <w:lvlJc w:val="left"/>
      <w:pPr>
        <w:tabs>
          <w:tab w:val="num" w:pos="0"/>
        </w:tabs>
        <w:ind w:left="2160" w:hanging="360"/>
      </w:pPr>
      <w:rPr>
        <w:rFonts w:ascii="Wingdings" w:hAnsi="Wingdings"/>
      </w:rPr>
    </w:lvl>
    <w:lvl w:ilvl="3">
      <w:numFmt w:val="bullet"/>
      <w:lvlText w:val=""/>
      <w:lvlJc w:val="left"/>
      <w:pPr>
        <w:tabs>
          <w:tab w:val="num" w:pos="0"/>
        </w:tabs>
        <w:ind w:left="2880" w:hanging="360"/>
      </w:pPr>
      <w:rPr>
        <w:rFonts w:ascii="Symbol" w:hAnsi="Symbol"/>
      </w:rPr>
    </w:lvl>
    <w:lvl w:ilvl="4">
      <w:numFmt w:val="bullet"/>
      <w:lvlText w:val="o"/>
      <w:lvlJc w:val="left"/>
      <w:pPr>
        <w:tabs>
          <w:tab w:val="num" w:pos="0"/>
        </w:tabs>
        <w:ind w:left="3600" w:hanging="360"/>
      </w:pPr>
      <w:rPr>
        <w:rFonts w:ascii="Courier New" w:hAnsi="Courier New" w:cs="Courier New"/>
      </w:rPr>
    </w:lvl>
    <w:lvl w:ilvl="5">
      <w:numFmt w:val="bullet"/>
      <w:lvlText w:val=""/>
      <w:lvlJc w:val="left"/>
      <w:pPr>
        <w:tabs>
          <w:tab w:val="num" w:pos="0"/>
        </w:tabs>
        <w:ind w:left="4320" w:hanging="360"/>
      </w:pPr>
      <w:rPr>
        <w:rFonts w:ascii="Wingdings" w:hAnsi="Wingdings"/>
      </w:rPr>
    </w:lvl>
    <w:lvl w:ilvl="6">
      <w:numFmt w:val="bullet"/>
      <w:lvlText w:val=""/>
      <w:lvlJc w:val="left"/>
      <w:pPr>
        <w:tabs>
          <w:tab w:val="num" w:pos="0"/>
        </w:tabs>
        <w:ind w:left="5040" w:hanging="360"/>
      </w:pPr>
      <w:rPr>
        <w:rFonts w:ascii="Symbol" w:hAnsi="Symbol"/>
      </w:rPr>
    </w:lvl>
    <w:lvl w:ilvl="7">
      <w:numFmt w:val="bullet"/>
      <w:lvlText w:val="o"/>
      <w:lvlJc w:val="left"/>
      <w:pPr>
        <w:tabs>
          <w:tab w:val="num" w:pos="0"/>
        </w:tabs>
        <w:ind w:left="5760" w:hanging="360"/>
      </w:pPr>
      <w:rPr>
        <w:rFonts w:ascii="Courier New" w:hAnsi="Courier New" w:cs="Courier New"/>
      </w:rPr>
    </w:lvl>
    <w:lvl w:ilvl="8">
      <w:numFmt w:val="bullet"/>
      <w:lvlText w:val=""/>
      <w:lvlJc w:val="left"/>
      <w:pPr>
        <w:tabs>
          <w:tab w:val="num" w:pos="0"/>
        </w:tabs>
        <w:ind w:left="6480" w:hanging="360"/>
      </w:pPr>
      <w:rPr>
        <w:rFonts w:ascii="Wingdings" w:hAnsi="Wingdings"/>
      </w:rPr>
    </w:lvl>
  </w:abstractNum>
  <w:abstractNum w:abstractNumId="47" w15:restartNumberingAfterBreak="0">
    <w:nsid w:val="2643128B"/>
    <w:multiLevelType w:val="hybridMultilevel"/>
    <w:tmpl w:val="0AF6C9A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15:restartNumberingAfterBreak="0">
    <w:nsid w:val="27DA08DD"/>
    <w:multiLevelType w:val="multilevel"/>
    <w:tmpl w:val="74625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F5D3508"/>
    <w:multiLevelType w:val="hybridMultilevel"/>
    <w:tmpl w:val="A90485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0" w15:restartNumberingAfterBreak="0">
    <w:nsid w:val="35B35BAF"/>
    <w:multiLevelType w:val="hybridMultilevel"/>
    <w:tmpl w:val="1AF441C4"/>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1" w15:restartNumberingAfterBreak="0">
    <w:nsid w:val="3B8932CB"/>
    <w:multiLevelType w:val="hybridMultilevel"/>
    <w:tmpl w:val="C7966410"/>
    <w:lvl w:ilvl="0" w:tplc="27DEC68E">
      <w:start w:val="1"/>
      <w:numFmt w:val="bullet"/>
      <w:lvlText w:val="›"/>
      <w:lvlJc w:val="left"/>
      <w:pPr>
        <w:ind w:left="720" w:hanging="360"/>
      </w:pPr>
      <w:rPr>
        <w:rFonts w:ascii="Arial" w:hAnsi="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2" w15:restartNumberingAfterBreak="0">
    <w:nsid w:val="402177C5"/>
    <w:multiLevelType w:val="multilevel"/>
    <w:tmpl w:val="25C4227A"/>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53" w15:restartNumberingAfterBreak="0">
    <w:nsid w:val="408A2B95"/>
    <w:multiLevelType w:val="hybridMultilevel"/>
    <w:tmpl w:val="70DC156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4" w15:restartNumberingAfterBreak="0">
    <w:nsid w:val="41AD5859"/>
    <w:multiLevelType w:val="hybridMultilevel"/>
    <w:tmpl w:val="26EA6C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5" w15:restartNumberingAfterBreak="0">
    <w:nsid w:val="456E567D"/>
    <w:multiLevelType w:val="multilevel"/>
    <w:tmpl w:val="8B129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7C061D0"/>
    <w:multiLevelType w:val="multilevel"/>
    <w:tmpl w:val="6CC4F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91C7AA7"/>
    <w:multiLevelType w:val="multilevel"/>
    <w:tmpl w:val="3BEA0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CDF4F54"/>
    <w:multiLevelType w:val="multilevel"/>
    <w:tmpl w:val="25C4227A"/>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59" w15:restartNumberingAfterBreak="0">
    <w:nsid w:val="53633289"/>
    <w:multiLevelType w:val="hybridMultilevel"/>
    <w:tmpl w:val="8FBCC66A"/>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0" w15:restartNumberingAfterBreak="0">
    <w:nsid w:val="56B34C62"/>
    <w:multiLevelType w:val="multilevel"/>
    <w:tmpl w:val="094C2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86858DC"/>
    <w:multiLevelType w:val="multilevel"/>
    <w:tmpl w:val="00000002"/>
    <w:lvl w:ilvl="0">
      <w:numFmt w:val="bullet"/>
      <w:lvlText w:val=""/>
      <w:lvlJc w:val="left"/>
      <w:pPr>
        <w:tabs>
          <w:tab w:val="num" w:pos="0"/>
        </w:tabs>
        <w:ind w:left="720" w:hanging="360"/>
      </w:pPr>
      <w:rPr>
        <w:rFonts w:ascii="Symbol" w:hAnsi="Symbol"/>
        <w:b w:val="0"/>
      </w:rPr>
    </w:lvl>
    <w:lvl w:ilvl="1">
      <w:numFmt w:val="bullet"/>
      <w:lvlText w:val="o"/>
      <w:lvlJc w:val="left"/>
      <w:pPr>
        <w:tabs>
          <w:tab w:val="num" w:pos="0"/>
        </w:tabs>
        <w:ind w:left="1440" w:hanging="360"/>
      </w:pPr>
      <w:rPr>
        <w:rFonts w:ascii="Courier New" w:hAnsi="Courier New" w:cs="Courier New"/>
      </w:rPr>
    </w:lvl>
    <w:lvl w:ilvl="2">
      <w:numFmt w:val="bullet"/>
      <w:lvlText w:val=""/>
      <w:lvlJc w:val="left"/>
      <w:pPr>
        <w:tabs>
          <w:tab w:val="num" w:pos="0"/>
        </w:tabs>
        <w:ind w:left="2160" w:hanging="360"/>
      </w:pPr>
      <w:rPr>
        <w:rFonts w:ascii="Wingdings" w:hAnsi="Wingdings"/>
      </w:rPr>
    </w:lvl>
    <w:lvl w:ilvl="3">
      <w:numFmt w:val="bullet"/>
      <w:lvlText w:val=""/>
      <w:lvlJc w:val="left"/>
      <w:pPr>
        <w:tabs>
          <w:tab w:val="num" w:pos="0"/>
        </w:tabs>
        <w:ind w:left="2880" w:hanging="360"/>
      </w:pPr>
      <w:rPr>
        <w:rFonts w:ascii="Symbol" w:hAnsi="Symbol"/>
      </w:rPr>
    </w:lvl>
    <w:lvl w:ilvl="4">
      <w:numFmt w:val="bullet"/>
      <w:lvlText w:val="o"/>
      <w:lvlJc w:val="left"/>
      <w:pPr>
        <w:tabs>
          <w:tab w:val="num" w:pos="0"/>
        </w:tabs>
        <w:ind w:left="3600" w:hanging="360"/>
      </w:pPr>
      <w:rPr>
        <w:rFonts w:ascii="Courier New" w:hAnsi="Courier New" w:cs="Courier New"/>
      </w:rPr>
    </w:lvl>
    <w:lvl w:ilvl="5">
      <w:numFmt w:val="bullet"/>
      <w:lvlText w:val=""/>
      <w:lvlJc w:val="left"/>
      <w:pPr>
        <w:tabs>
          <w:tab w:val="num" w:pos="0"/>
        </w:tabs>
        <w:ind w:left="4320" w:hanging="360"/>
      </w:pPr>
      <w:rPr>
        <w:rFonts w:ascii="Wingdings" w:hAnsi="Wingdings"/>
      </w:rPr>
    </w:lvl>
    <w:lvl w:ilvl="6">
      <w:numFmt w:val="bullet"/>
      <w:lvlText w:val=""/>
      <w:lvlJc w:val="left"/>
      <w:pPr>
        <w:tabs>
          <w:tab w:val="num" w:pos="0"/>
        </w:tabs>
        <w:ind w:left="5040" w:hanging="360"/>
      </w:pPr>
      <w:rPr>
        <w:rFonts w:ascii="Symbol" w:hAnsi="Symbol"/>
      </w:rPr>
    </w:lvl>
    <w:lvl w:ilvl="7">
      <w:numFmt w:val="bullet"/>
      <w:lvlText w:val="o"/>
      <w:lvlJc w:val="left"/>
      <w:pPr>
        <w:tabs>
          <w:tab w:val="num" w:pos="0"/>
        </w:tabs>
        <w:ind w:left="5760" w:hanging="360"/>
      </w:pPr>
      <w:rPr>
        <w:rFonts w:ascii="Courier New" w:hAnsi="Courier New" w:cs="Courier New"/>
      </w:rPr>
    </w:lvl>
    <w:lvl w:ilvl="8">
      <w:numFmt w:val="bullet"/>
      <w:lvlText w:val=""/>
      <w:lvlJc w:val="left"/>
      <w:pPr>
        <w:tabs>
          <w:tab w:val="num" w:pos="0"/>
        </w:tabs>
        <w:ind w:left="6480" w:hanging="360"/>
      </w:pPr>
      <w:rPr>
        <w:rFonts w:ascii="Wingdings" w:hAnsi="Wingdings"/>
      </w:rPr>
    </w:lvl>
  </w:abstractNum>
  <w:abstractNum w:abstractNumId="62" w15:restartNumberingAfterBreak="0">
    <w:nsid w:val="5982263E"/>
    <w:multiLevelType w:val="multilevel"/>
    <w:tmpl w:val="C2BAF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A8E47EB"/>
    <w:multiLevelType w:val="hybridMultilevel"/>
    <w:tmpl w:val="683098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4" w15:restartNumberingAfterBreak="0">
    <w:nsid w:val="5C754B2A"/>
    <w:multiLevelType w:val="multilevel"/>
    <w:tmpl w:val="95601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6157EBF"/>
    <w:multiLevelType w:val="hybridMultilevel"/>
    <w:tmpl w:val="6DCA81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6" w15:restartNumberingAfterBreak="0">
    <w:nsid w:val="66C733E7"/>
    <w:multiLevelType w:val="multilevel"/>
    <w:tmpl w:val="25C4227A"/>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67" w15:restartNumberingAfterBreak="0">
    <w:nsid w:val="67DE7F96"/>
    <w:multiLevelType w:val="hybridMultilevel"/>
    <w:tmpl w:val="EEF005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8" w15:restartNumberingAfterBreak="0">
    <w:nsid w:val="69EE14FA"/>
    <w:multiLevelType w:val="multilevel"/>
    <w:tmpl w:val="00000002"/>
    <w:lvl w:ilvl="0">
      <w:numFmt w:val="bullet"/>
      <w:lvlText w:val=""/>
      <w:lvlJc w:val="left"/>
      <w:pPr>
        <w:tabs>
          <w:tab w:val="num" w:pos="0"/>
        </w:tabs>
        <w:ind w:left="720" w:hanging="360"/>
      </w:pPr>
      <w:rPr>
        <w:rFonts w:ascii="Symbol" w:hAnsi="Symbol"/>
        <w:b w:val="0"/>
      </w:rPr>
    </w:lvl>
    <w:lvl w:ilvl="1">
      <w:numFmt w:val="bullet"/>
      <w:lvlText w:val="o"/>
      <w:lvlJc w:val="left"/>
      <w:pPr>
        <w:tabs>
          <w:tab w:val="num" w:pos="0"/>
        </w:tabs>
        <w:ind w:left="1440" w:hanging="360"/>
      </w:pPr>
      <w:rPr>
        <w:rFonts w:ascii="Courier New" w:hAnsi="Courier New" w:cs="Courier New"/>
      </w:rPr>
    </w:lvl>
    <w:lvl w:ilvl="2">
      <w:numFmt w:val="bullet"/>
      <w:lvlText w:val=""/>
      <w:lvlJc w:val="left"/>
      <w:pPr>
        <w:tabs>
          <w:tab w:val="num" w:pos="0"/>
        </w:tabs>
        <w:ind w:left="2160" w:hanging="360"/>
      </w:pPr>
      <w:rPr>
        <w:rFonts w:ascii="Wingdings" w:hAnsi="Wingdings"/>
      </w:rPr>
    </w:lvl>
    <w:lvl w:ilvl="3">
      <w:numFmt w:val="bullet"/>
      <w:lvlText w:val=""/>
      <w:lvlJc w:val="left"/>
      <w:pPr>
        <w:tabs>
          <w:tab w:val="num" w:pos="0"/>
        </w:tabs>
        <w:ind w:left="2880" w:hanging="360"/>
      </w:pPr>
      <w:rPr>
        <w:rFonts w:ascii="Symbol" w:hAnsi="Symbol"/>
      </w:rPr>
    </w:lvl>
    <w:lvl w:ilvl="4">
      <w:numFmt w:val="bullet"/>
      <w:lvlText w:val="o"/>
      <w:lvlJc w:val="left"/>
      <w:pPr>
        <w:tabs>
          <w:tab w:val="num" w:pos="0"/>
        </w:tabs>
        <w:ind w:left="3600" w:hanging="360"/>
      </w:pPr>
      <w:rPr>
        <w:rFonts w:ascii="Courier New" w:hAnsi="Courier New" w:cs="Courier New"/>
      </w:rPr>
    </w:lvl>
    <w:lvl w:ilvl="5">
      <w:numFmt w:val="bullet"/>
      <w:lvlText w:val=""/>
      <w:lvlJc w:val="left"/>
      <w:pPr>
        <w:tabs>
          <w:tab w:val="num" w:pos="0"/>
        </w:tabs>
        <w:ind w:left="4320" w:hanging="360"/>
      </w:pPr>
      <w:rPr>
        <w:rFonts w:ascii="Wingdings" w:hAnsi="Wingdings"/>
      </w:rPr>
    </w:lvl>
    <w:lvl w:ilvl="6">
      <w:numFmt w:val="bullet"/>
      <w:lvlText w:val=""/>
      <w:lvlJc w:val="left"/>
      <w:pPr>
        <w:tabs>
          <w:tab w:val="num" w:pos="0"/>
        </w:tabs>
        <w:ind w:left="5040" w:hanging="360"/>
      </w:pPr>
      <w:rPr>
        <w:rFonts w:ascii="Symbol" w:hAnsi="Symbol"/>
      </w:rPr>
    </w:lvl>
    <w:lvl w:ilvl="7">
      <w:numFmt w:val="bullet"/>
      <w:lvlText w:val="o"/>
      <w:lvlJc w:val="left"/>
      <w:pPr>
        <w:tabs>
          <w:tab w:val="num" w:pos="0"/>
        </w:tabs>
        <w:ind w:left="5760" w:hanging="360"/>
      </w:pPr>
      <w:rPr>
        <w:rFonts w:ascii="Courier New" w:hAnsi="Courier New" w:cs="Courier New"/>
      </w:rPr>
    </w:lvl>
    <w:lvl w:ilvl="8">
      <w:numFmt w:val="bullet"/>
      <w:lvlText w:val=""/>
      <w:lvlJc w:val="left"/>
      <w:pPr>
        <w:tabs>
          <w:tab w:val="num" w:pos="0"/>
        </w:tabs>
        <w:ind w:left="6480" w:hanging="360"/>
      </w:pPr>
      <w:rPr>
        <w:rFonts w:ascii="Wingdings" w:hAnsi="Wingdings"/>
      </w:rPr>
    </w:lvl>
  </w:abstractNum>
  <w:abstractNum w:abstractNumId="69" w15:restartNumberingAfterBreak="0">
    <w:nsid w:val="6A7304B6"/>
    <w:multiLevelType w:val="hybridMultilevel"/>
    <w:tmpl w:val="76E230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0" w15:restartNumberingAfterBreak="0">
    <w:nsid w:val="6A994747"/>
    <w:multiLevelType w:val="multilevel"/>
    <w:tmpl w:val="711CA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C222F71"/>
    <w:multiLevelType w:val="multilevel"/>
    <w:tmpl w:val="55D073C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2" w15:restartNumberingAfterBreak="0">
    <w:nsid w:val="6CBB1E4D"/>
    <w:multiLevelType w:val="hybridMultilevel"/>
    <w:tmpl w:val="38F8E514"/>
    <w:lvl w:ilvl="0" w:tplc="27DEC68E">
      <w:start w:val="1"/>
      <w:numFmt w:val="bullet"/>
      <w:lvlText w:val="›"/>
      <w:lvlJc w:val="left"/>
      <w:pPr>
        <w:ind w:left="720" w:hanging="360"/>
      </w:pPr>
      <w:rPr>
        <w:rFonts w:ascii="Arial" w:hAnsi="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3" w15:restartNumberingAfterBreak="0">
    <w:nsid w:val="6D6459B1"/>
    <w:multiLevelType w:val="hybridMultilevel"/>
    <w:tmpl w:val="5BF06172"/>
    <w:lvl w:ilvl="0" w:tplc="27DEC68E">
      <w:start w:val="1"/>
      <w:numFmt w:val="bullet"/>
      <w:lvlText w:val="›"/>
      <w:lvlJc w:val="left"/>
      <w:pPr>
        <w:ind w:left="720" w:hanging="360"/>
      </w:pPr>
      <w:rPr>
        <w:rFonts w:ascii="Arial" w:hAnsi="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4" w15:restartNumberingAfterBreak="0">
    <w:nsid w:val="6E5B6751"/>
    <w:multiLevelType w:val="hybridMultilevel"/>
    <w:tmpl w:val="CBC25052"/>
    <w:lvl w:ilvl="0" w:tplc="27DEC68E">
      <w:start w:val="1"/>
      <w:numFmt w:val="bullet"/>
      <w:lvlText w:val="›"/>
      <w:lvlJc w:val="left"/>
      <w:pPr>
        <w:ind w:left="720" w:hanging="360"/>
      </w:pPr>
      <w:rPr>
        <w:rFonts w:ascii="Arial" w:hAnsi="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5" w15:restartNumberingAfterBreak="0">
    <w:nsid w:val="6F89233A"/>
    <w:multiLevelType w:val="hybridMultilevel"/>
    <w:tmpl w:val="3CBECB1E"/>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76" w15:restartNumberingAfterBreak="0">
    <w:nsid w:val="705F341C"/>
    <w:multiLevelType w:val="hybridMultilevel"/>
    <w:tmpl w:val="15E68FAA"/>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7" w15:restartNumberingAfterBreak="0">
    <w:nsid w:val="70E430E7"/>
    <w:multiLevelType w:val="hybridMultilevel"/>
    <w:tmpl w:val="1024A1B6"/>
    <w:lvl w:ilvl="0" w:tplc="240A0001">
      <w:start w:val="1"/>
      <w:numFmt w:val="bullet"/>
      <w:lvlText w:val=""/>
      <w:lvlJc w:val="left"/>
      <w:pPr>
        <w:ind w:left="784" w:hanging="360"/>
      </w:pPr>
      <w:rPr>
        <w:rFonts w:ascii="Symbol" w:hAnsi="Symbol" w:hint="default"/>
      </w:rPr>
    </w:lvl>
    <w:lvl w:ilvl="1" w:tplc="240A0003" w:tentative="1">
      <w:start w:val="1"/>
      <w:numFmt w:val="bullet"/>
      <w:lvlText w:val="o"/>
      <w:lvlJc w:val="left"/>
      <w:pPr>
        <w:ind w:left="1504" w:hanging="360"/>
      </w:pPr>
      <w:rPr>
        <w:rFonts w:ascii="Courier New" w:hAnsi="Courier New" w:cs="Courier New" w:hint="default"/>
      </w:rPr>
    </w:lvl>
    <w:lvl w:ilvl="2" w:tplc="240A0005" w:tentative="1">
      <w:start w:val="1"/>
      <w:numFmt w:val="bullet"/>
      <w:lvlText w:val=""/>
      <w:lvlJc w:val="left"/>
      <w:pPr>
        <w:ind w:left="2224" w:hanging="360"/>
      </w:pPr>
      <w:rPr>
        <w:rFonts w:ascii="Wingdings" w:hAnsi="Wingdings" w:hint="default"/>
      </w:rPr>
    </w:lvl>
    <w:lvl w:ilvl="3" w:tplc="240A0001" w:tentative="1">
      <w:start w:val="1"/>
      <w:numFmt w:val="bullet"/>
      <w:lvlText w:val=""/>
      <w:lvlJc w:val="left"/>
      <w:pPr>
        <w:ind w:left="2944" w:hanging="360"/>
      </w:pPr>
      <w:rPr>
        <w:rFonts w:ascii="Symbol" w:hAnsi="Symbol" w:hint="default"/>
      </w:rPr>
    </w:lvl>
    <w:lvl w:ilvl="4" w:tplc="240A0003" w:tentative="1">
      <w:start w:val="1"/>
      <w:numFmt w:val="bullet"/>
      <w:lvlText w:val="o"/>
      <w:lvlJc w:val="left"/>
      <w:pPr>
        <w:ind w:left="3664" w:hanging="360"/>
      </w:pPr>
      <w:rPr>
        <w:rFonts w:ascii="Courier New" w:hAnsi="Courier New" w:cs="Courier New" w:hint="default"/>
      </w:rPr>
    </w:lvl>
    <w:lvl w:ilvl="5" w:tplc="240A0005" w:tentative="1">
      <w:start w:val="1"/>
      <w:numFmt w:val="bullet"/>
      <w:lvlText w:val=""/>
      <w:lvlJc w:val="left"/>
      <w:pPr>
        <w:ind w:left="4384" w:hanging="360"/>
      </w:pPr>
      <w:rPr>
        <w:rFonts w:ascii="Wingdings" w:hAnsi="Wingdings" w:hint="default"/>
      </w:rPr>
    </w:lvl>
    <w:lvl w:ilvl="6" w:tplc="240A0001" w:tentative="1">
      <w:start w:val="1"/>
      <w:numFmt w:val="bullet"/>
      <w:lvlText w:val=""/>
      <w:lvlJc w:val="left"/>
      <w:pPr>
        <w:ind w:left="5104" w:hanging="360"/>
      </w:pPr>
      <w:rPr>
        <w:rFonts w:ascii="Symbol" w:hAnsi="Symbol" w:hint="default"/>
      </w:rPr>
    </w:lvl>
    <w:lvl w:ilvl="7" w:tplc="240A0003" w:tentative="1">
      <w:start w:val="1"/>
      <w:numFmt w:val="bullet"/>
      <w:lvlText w:val="o"/>
      <w:lvlJc w:val="left"/>
      <w:pPr>
        <w:ind w:left="5824" w:hanging="360"/>
      </w:pPr>
      <w:rPr>
        <w:rFonts w:ascii="Courier New" w:hAnsi="Courier New" w:cs="Courier New" w:hint="default"/>
      </w:rPr>
    </w:lvl>
    <w:lvl w:ilvl="8" w:tplc="240A0005" w:tentative="1">
      <w:start w:val="1"/>
      <w:numFmt w:val="bullet"/>
      <w:lvlText w:val=""/>
      <w:lvlJc w:val="left"/>
      <w:pPr>
        <w:ind w:left="6544" w:hanging="360"/>
      </w:pPr>
      <w:rPr>
        <w:rFonts w:ascii="Wingdings" w:hAnsi="Wingdings" w:hint="default"/>
      </w:rPr>
    </w:lvl>
  </w:abstractNum>
  <w:abstractNum w:abstractNumId="78" w15:restartNumberingAfterBreak="0">
    <w:nsid w:val="72EA458E"/>
    <w:multiLevelType w:val="hybridMultilevel"/>
    <w:tmpl w:val="47001A4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9" w15:restartNumberingAfterBreak="0">
    <w:nsid w:val="73E72FB2"/>
    <w:multiLevelType w:val="multilevel"/>
    <w:tmpl w:val="0DDAC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61F474E"/>
    <w:multiLevelType w:val="multilevel"/>
    <w:tmpl w:val="9C9EC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8842EB0"/>
    <w:multiLevelType w:val="multilevel"/>
    <w:tmpl w:val="B0264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A334EFA"/>
    <w:multiLevelType w:val="multilevel"/>
    <w:tmpl w:val="25C4227A"/>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83" w15:restartNumberingAfterBreak="0">
    <w:nsid w:val="7AC65CE5"/>
    <w:multiLevelType w:val="multilevel"/>
    <w:tmpl w:val="00000002"/>
    <w:lvl w:ilvl="0">
      <w:numFmt w:val="bullet"/>
      <w:lvlText w:val=""/>
      <w:lvlJc w:val="left"/>
      <w:pPr>
        <w:tabs>
          <w:tab w:val="num" w:pos="0"/>
        </w:tabs>
        <w:ind w:left="720" w:hanging="360"/>
      </w:pPr>
      <w:rPr>
        <w:rFonts w:ascii="Symbol" w:hAnsi="Symbol"/>
      </w:rPr>
    </w:lvl>
    <w:lvl w:ilvl="1">
      <w:numFmt w:val="bullet"/>
      <w:lvlText w:val="o"/>
      <w:lvlJc w:val="left"/>
      <w:pPr>
        <w:tabs>
          <w:tab w:val="num" w:pos="0"/>
        </w:tabs>
        <w:ind w:left="1440" w:hanging="360"/>
      </w:pPr>
      <w:rPr>
        <w:rFonts w:ascii="Courier New" w:hAnsi="Courier New" w:cs="Courier New"/>
      </w:rPr>
    </w:lvl>
    <w:lvl w:ilvl="2">
      <w:numFmt w:val="bullet"/>
      <w:lvlText w:val=""/>
      <w:lvlJc w:val="left"/>
      <w:pPr>
        <w:tabs>
          <w:tab w:val="num" w:pos="0"/>
        </w:tabs>
        <w:ind w:left="2160" w:hanging="360"/>
      </w:pPr>
      <w:rPr>
        <w:rFonts w:ascii="Wingdings" w:hAnsi="Wingdings"/>
      </w:rPr>
    </w:lvl>
    <w:lvl w:ilvl="3">
      <w:numFmt w:val="bullet"/>
      <w:lvlText w:val=""/>
      <w:lvlJc w:val="left"/>
      <w:pPr>
        <w:tabs>
          <w:tab w:val="num" w:pos="0"/>
        </w:tabs>
        <w:ind w:left="2880" w:hanging="360"/>
      </w:pPr>
      <w:rPr>
        <w:rFonts w:ascii="Symbol" w:hAnsi="Symbol"/>
      </w:rPr>
    </w:lvl>
    <w:lvl w:ilvl="4">
      <w:numFmt w:val="bullet"/>
      <w:lvlText w:val="o"/>
      <w:lvlJc w:val="left"/>
      <w:pPr>
        <w:tabs>
          <w:tab w:val="num" w:pos="0"/>
        </w:tabs>
        <w:ind w:left="3600" w:hanging="360"/>
      </w:pPr>
      <w:rPr>
        <w:rFonts w:ascii="Courier New" w:hAnsi="Courier New" w:cs="Courier New"/>
      </w:rPr>
    </w:lvl>
    <w:lvl w:ilvl="5">
      <w:numFmt w:val="bullet"/>
      <w:lvlText w:val=""/>
      <w:lvlJc w:val="left"/>
      <w:pPr>
        <w:tabs>
          <w:tab w:val="num" w:pos="0"/>
        </w:tabs>
        <w:ind w:left="4320" w:hanging="360"/>
      </w:pPr>
      <w:rPr>
        <w:rFonts w:ascii="Wingdings" w:hAnsi="Wingdings"/>
      </w:rPr>
    </w:lvl>
    <w:lvl w:ilvl="6">
      <w:numFmt w:val="bullet"/>
      <w:lvlText w:val=""/>
      <w:lvlJc w:val="left"/>
      <w:pPr>
        <w:tabs>
          <w:tab w:val="num" w:pos="0"/>
        </w:tabs>
        <w:ind w:left="5040" w:hanging="360"/>
      </w:pPr>
      <w:rPr>
        <w:rFonts w:ascii="Symbol" w:hAnsi="Symbol"/>
      </w:rPr>
    </w:lvl>
    <w:lvl w:ilvl="7">
      <w:numFmt w:val="bullet"/>
      <w:lvlText w:val="o"/>
      <w:lvlJc w:val="left"/>
      <w:pPr>
        <w:tabs>
          <w:tab w:val="num" w:pos="0"/>
        </w:tabs>
        <w:ind w:left="5760" w:hanging="360"/>
      </w:pPr>
      <w:rPr>
        <w:rFonts w:ascii="Courier New" w:hAnsi="Courier New" w:cs="Courier New"/>
      </w:rPr>
    </w:lvl>
    <w:lvl w:ilvl="8">
      <w:numFmt w:val="bullet"/>
      <w:lvlText w:val=""/>
      <w:lvlJc w:val="left"/>
      <w:pPr>
        <w:tabs>
          <w:tab w:val="num" w:pos="0"/>
        </w:tabs>
        <w:ind w:left="6480" w:hanging="360"/>
      </w:pPr>
      <w:rPr>
        <w:rFonts w:ascii="Wingdings" w:hAnsi="Wingdings"/>
      </w:rPr>
    </w:lvl>
  </w:abstractNum>
  <w:abstractNum w:abstractNumId="84" w15:restartNumberingAfterBreak="0">
    <w:nsid w:val="7AF30C78"/>
    <w:multiLevelType w:val="multilevel"/>
    <w:tmpl w:val="25C4227A"/>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1"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1" w:hanging="180"/>
      </w:pPr>
    </w:lvl>
  </w:abstractNum>
  <w:abstractNum w:abstractNumId="85" w15:restartNumberingAfterBreak="0">
    <w:nsid w:val="7F594524"/>
    <w:multiLevelType w:val="multilevel"/>
    <w:tmpl w:val="00000002"/>
    <w:lvl w:ilvl="0">
      <w:numFmt w:val="bullet"/>
      <w:lvlText w:val=""/>
      <w:lvlJc w:val="left"/>
      <w:pPr>
        <w:tabs>
          <w:tab w:val="num" w:pos="0"/>
        </w:tabs>
        <w:ind w:left="720" w:hanging="360"/>
      </w:pPr>
      <w:rPr>
        <w:rFonts w:ascii="Symbol" w:hAnsi="Symbol"/>
      </w:rPr>
    </w:lvl>
    <w:lvl w:ilvl="1">
      <w:numFmt w:val="bullet"/>
      <w:lvlText w:val="o"/>
      <w:lvlJc w:val="left"/>
      <w:pPr>
        <w:tabs>
          <w:tab w:val="num" w:pos="0"/>
        </w:tabs>
        <w:ind w:left="1440" w:hanging="360"/>
      </w:pPr>
      <w:rPr>
        <w:rFonts w:ascii="Courier New" w:hAnsi="Courier New" w:cs="Courier New"/>
      </w:rPr>
    </w:lvl>
    <w:lvl w:ilvl="2">
      <w:numFmt w:val="bullet"/>
      <w:lvlText w:val=""/>
      <w:lvlJc w:val="left"/>
      <w:pPr>
        <w:tabs>
          <w:tab w:val="num" w:pos="0"/>
        </w:tabs>
        <w:ind w:left="2160" w:hanging="360"/>
      </w:pPr>
      <w:rPr>
        <w:rFonts w:ascii="Wingdings" w:hAnsi="Wingdings"/>
      </w:rPr>
    </w:lvl>
    <w:lvl w:ilvl="3">
      <w:numFmt w:val="bullet"/>
      <w:lvlText w:val=""/>
      <w:lvlJc w:val="left"/>
      <w:pPr>
        <w:tabs>
          <w:tab w:val="num" w:pos="0"/>
        </w:tabs>
        <w:ind w:left="2880" w:hanging="360"/>
      </w:pPr>
      <w:rPr>
        <w:rFonts w:ascii="Symbol" w:hAnsi="Symbol"/>
      </w:rPr>
    </w:lvl>
    <w:lvl w:ilvl="4">
      <w:numFmt w:val="bullet"/>
      <w:lvlText w:val="o"/>
      <w:lvlJc w:val="left"/>
      <w:pPr>
        <w:tabs>
          <w:tab w:val="num" w:pos="0"/>
        </w:tabs>
        <w:ind w:left="3600" w:hanging="360"/>
      </w:pPr>
      <w:rPr>
        <w:rFonts w:ascii="Courier New" w:hAnsi="Courier New" w:cs="Courier New"/>
      </w:rPr>
    </w:lvl>
    <w:lvl w:ilvl="5">
      <w:numFmt w:val="bullet"/>
      <w:lvlText w:val=""/>
      <w:lvlJc w:val="left"/>
      <w:pPr>
        <w:tabs>
          <w:tab w:val="num" w:pos="0"/>
        </w:tabs>
        <w:ind w:left="4320" w:hanging="360"/>
      </w:pPr>
      <w:rPr>
        <w:rFonts w:ascii="Wingdings" w:hAnsi="Wingdings"/>
      </w:rPr>
    </w:lvl>
    <w:lvl w:ilvl="6">
      <w:numFmt w:val="bullet"/>
      <w:lvlText w:val=""/>
      <w:lvlJc w:val="left"/>
      <w:pPr>
        <w:tabs>
          <w:tab w:val="num" w:pos="0"/>
        </w:tabs>
        <w:ind w:left="5040" w:hanging="360"/>
      </w:pPr>
      <w:rPr>
        <w:rFonts w:ascii="Symbol" w:hAnsi="Symbol"/>
      </w:rPr>
    </w:lvl>
    <w:lvl w:ilvl="7">
      <w:numFmt w:val="bullet"/>
      <w:lvlText w:val="o"/>
      <w:lvlJc w:val="left"/>
      <w:pPr>
        <w:tabs>
          <w:tab w:val="num" w:pos="0"/>
        </w:tabs>
        <w:ind w:left="5760" w:hanging="360"/>
      </w:pPr>
      <w:rPr>
        <w:rFonts w:ascii="Courier New" w:hAnsi="Courier New" w:cs="Courier New"/>
      </w:rPr>
    </w:lvl>
    <w:lvl w:ilvl="8">
      <w:numFmt w:val="bullet"/>
      <w:lvlText w:val=""/>
      <w:lvlJc w:val="left"/>
      <w:pPr>
        <w:tabs>
          <w:tab w:val="num" w:pos="0"/>
        </w:tabs>
        <w:ind w:left="6480" w:hanging="360"/>
      </w:pPr>
      <w:rPr>
        <w:rFonts w:ascii="Wingdings" w:hAnsi="Wingdings"/>
      </w:rPr>
    </w:lvl>
  </w:abstractNum>
  <w:num w:numId="1" w16cid:durableId="1633318104">
    <w:abstractNumId w:val="1"/>
  </w:num>
  <w:num w:numId="2" w16cid:durableId="125397640">
    <w:abstractNumId w:val="3"/>
  </w:num>
  <w:num w:numId="3" w16cid:durableId="449324182">
    <w:abstractNumId w:val="8"/>
  </w:num>
  <w:num w:numId="4" w16cid:durableId="221058824">
    <w:abstractNumId w:val="17"/>
  </w:num>
  <w:num w:numId="5" w16cid:durableId="559631994">
    <w:abstractNumId w:val="51"/>
  </w:num>
  <w:num w:numId="6" w16cid:durableId="1358384446">
    <w:abstractNumId w:val="5"/>
  </w:num>
  <w:num w:numId="7" w16cid:durableId="1089423518">
    <w:abstractNumId w:val="15"/>
  </w:num>
  <w:num w:numId="8" w16cid:durableId="1479613176">
    <w:abstractNumId w:val="18"/>
  </w:num>
  <w:num w:numId="9" w16cid:durableId="1582910902">
    <w:abstractNumId w:val="19"/>
  </w:num>
  <w:num w:numId="10" w16cid:durableId="2118980138">
    <w:abstractNumId w:val="61"/>
  </w:num>
  <w:num w:numId="11" w16cid:durableId="2007240853">
    <w:abstractNumId w:val="68"/>
  </w:num>
  <w:num w:numId="12" w16cid:durableId="2026130232">
    <w:abstractNumId w:val="67"/>
  </w:num>
  <w:num w:numId="13" w16cid:durableId="243494469">
    <w:abstractNumId w:val="6"/>
  </w:num>
  <w:num w:numId="14" w16cid:durableId="1942299900">
    <w:abstractNumId w:val="10"/>
  </w:num>
  <w:num w:numId="15" w16cid:durableId="156456277">
    <w:abstractNumId w:val="24"/>
  </w:num>
  <w:num w:numId="16" w16cid:durableId="1475757346">
    <w:abstractNumId w:val="71"/>
  </w:num>
  <w:num w:numId="17" w16cid:durableId="358049050">
    <w:abstractNumId w:val="49"/>
  </w:num>
  <w:num w:numId="18" w16cid:durableId="1297678856">
    <w:abstractNumId w:val="83"/>
  </w:num>
  <w:num w:numId="19" w16cid:durableId="1134253933">
    <w:abstractNumId w:val="85"/>
  </w:num>
  <w:num w:numId="20" w16cid:durableId="1986471895">
    <w:abstractNumId w:val="35"/>
  </w:num>
  <w:num w:numId="21" w16cid:durableId="1596136999">
    <w:abstractNumId w:val="28"/>
  </w:num>
  <w:num w:numId="22" w16cid:durableId="1694962199">
    <w:abstractNumId w:val="50"/>
  </w:num>
  <w:num w:numId="23" w16cid:durableId="1002125633">
    <w:abstractNumId w:val="30"/>
  </w:num>
  <w:num w:numId="24" w16cid:durableId="308024999">
    <w:abstractNumId w:val="74"/>
  </w:num>
  <w:num w:numId="25" w16cid:durableId="1842548945">
    <w:abstractNumId w:val="0"/>
  </w:num>
  <w:num w:numId="26" w16cid:durableId="473371843">
    <w:abstractNumId w:val="2"/>
  </w:num>
  <w:num w:numId="27" w16cid:durableId="126632712">
    <w:abstractNumId w:val="4"/>
  </w:num>
  <w:num w:numId="28" w16cid:durableId="966400664">
    <w:abstractNumId w:val="7"/>
  </w:num>
  <w:num w:numId="29" w16cid:durableId="162551260">
    <w:abstractNumId w:val="9"/>
  </w:num>
  <w:num w:numId="30" w16cid:durableId="862982795">
    <w:abstractNumId w:val="11"/>
  </w:num>
  <w:num w:numId="31" w16cid:durableId="2030719845">
    <w:abstractNumId w:val="12"/>
  </w:num>
  <w:num w:numId="32" w16cid:durableId="1220747129">
    <w:abstractNumId w:val="13"/>
  </w:num>
  <w:num w:numId="33" w16cid:durableId="41710705">
    <w:abstractNumId w:val="14"/>
  </w:num>
  <w:num w:numId="34" w16cid:durableId="1685129976">
    <w:abstractNumId w:val="16"/>
  </w:num>
  <w:num w:numId="35" w16cid:durableId="1573270458">
    <w:abstractNumId w:val="20"/>
  </w:num>
  <w:num w:numId="36" w16cid:durableId="215093561">
    <w:abstractNumId w:val="21"/>
  </w:num>
  <w:num w:numId="37" w16cid:durableId="1427727028">
    <w:abstractNumId w:val="22"/>
  </w:num>
  <w:num w:numId="38" w16cid:durableId="1215506352">
    <w:abstractNumId w:val="23"/>
  </w:num>
  <w:num w:numId="39" w16cid:durableId="1243099330">
    <w:abstractNumId w:val="25"/>
  </w:num>
  <w:num w:numId="40" w16cid:durableId="1676300325">
    <w:abstractNumId w:val="26"/>
  </w:num>
  <w:num w:numId="41" w16cid:durableId="120465959">
    <w:abstractNumId w:val="27"/>
  </w:num>
  <w:num w:numId="42" w16cid:durableId="1295675417">
    <w:abstractNumId w:val="66"/>
  </w:num>
  <w:num w:numId="43" w16cid:durableId="1335305652">
    <w:abstractNumId w:val="58"/>
  </w:num>
  <w:num w:numId="44" w16cid:durableId="207962397">
    <w:abstractNumId w:val="52"/>
  </w:num>
  <w:num w:numId="45" w16cid:durableId="532772157">
    <w:abstractNumId w:val="84"/>
  </w:num>
  <w:num w:numId="46" w16cid:durableId="2024939407">
    <w:abstractNumId w:val="43"/>
  </w:num>
  <w:num w:numId="47" w16cid:durableId="80030390">
    <w:abstractNumId w:val="32"/>
  </w:num>
  <w:num w:numId="48" w16cid:durableId="895160362">
    <w:abstractNumId w:val="82"/>
  </w:num>
  <w:num w:numId="49" w16cid:durableId="1635405025">
    <w:abstractNumId w:val="29"/>
  </w:num>
  <w:num w:numId="50" w16cid:durableId="716704217">
    <w:abstractNumId w:val="78"/>
  </w:num>
  <w:num w:numId="51" w16cid:durableId="94441115">
    <w:abstractNumId w:val="37"/>
  </w:num>
  <w:num w:numId="52" w16cid:durableId="822821069">
    <w:abstractNumId w:val="69"/>
  </w:num>
  <w:num w:numId="53" w16cid:durableId="323166497">
    <w:abstractNumId w:val="59"/>
  </w:num>
  <w:num w:numId="54" w16cid:durableId="1851868634">
    <w:abstractNumId w:val="45"/>
  </w:num>
  <w:num w:numId="55" w16cid:durableId="784692962">
    <w:abstractNumId w:val="46"/>
  </w:num>
  <w:num w:numId="56" w16cid:durableId="235945623">
    <w:abstractNumId w:val="77"/>
  </w:num>
  <w:num w:numId="57" w16cid:durableId="43719591">
    <w:abstractNumId w:val="53"/>
  </w:num>
  <w:num w:numId="58" w16cid:durableId="911626766">
    <w:abstractNumId w:val="33"/>
  </w:num>
  <w:num w:numId="59" w16cid:durableId="1865634563">
    <w:abstractNumId w:val="63"/>
  </w:num>
  <w:num w:numId="60" w16cid:durableId="1287354379">
    <w:abstractNumId w:val="47"/>
  </w:num>
  <w:num w:numId="61" w16cid:durableId="1167671180">
    <w:abstractNumId w:val="39"/>
  </w:num>
  <w:num w:numId="62" w16cid:durableId="766344494">
    <w:abstractNumId w:val="65"/>
  </w:num>
  <w:num w:numId="63" w16cid:durableId="1801876844">
    <w:abstractNumId w:val="54"/>
  </w:num>
  <w:num w:numId="64" w16cid:durableId="1059524248">
    <w:abstractNumId w:val="34"/>
  </w:num>
  <w:num w:numId="65" w16cid:durableId="772089796">
    <w:abstractNumId w:val="42"/>
  </w:num>
  <w:num w:numId="66" w16cid:durableId="365834274">
    <w:abstractNumId w:val="73"/>
  </w:num>
  <w:num w:numId="67" w16cid:durableId="1945459991">
    <w:abstractNumId w:val="72"/>
  </w:num>
  <w:num w:numId="68" w16cid:durableId="206413612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939684724">
    <w:abstractNumId w:val="8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81764751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05021206">
    <w:abstractNumId w:val="76"/>
  </w:num>
  <w:num w:numId="72" w16cid:durableId="1101879745">
    <w:abstractNumId w:val="60"/>
  </w:num>
  <w:num w:numId="73" w16cid:durableId="1328559083">
    <w:abstractNumId w:val="75"/>
  </w:num>
  <w:num w:numId="74" w16cid:durableId="1055161849">
    <w:abstractNumId w:val="36"/>
  </w:num>
  <w:num w:numId="75" w16cid:durableId="1119421719">
    <w:abstractNumId w:val="41"/>
  </w:num>
  <w:num w:numId="76" w16cid:durableId="601380454">
    <w:abstractNumId w:val="56"/>
  </w:num>
  <w:num w:numId="77" w16cid:durableId="719397449">
    <w:abstractNumId w:val="70"/>
  </w:num>
  <w:num w:numId="78" w16cid:durableId="146097281">
    <w:abstractNumId w:val="38"/>
  </w:num>
  <w:num w:numId="79" w16cid:durableId="2137602839">
    <w:abstractNumId w:val="64"/>
  </w:num>
  <w:num w:numId="80" w16cid:durableId="895631677">
    <w:abstractNumId w:val="62"/>
  </w:num>
  <w:num w:numId="81" w16cid:durableId="312368114">
    <w:abstractNumId w:val="48"/>
  </w:num>
  <w:num w:numId="82" w16cid:durableId="73817677">
    <w:abstractNumId w:val="55"/>
  </w:num>
  <w:num w:numId="83" w16cid:durableId="75178373">
    <w:abstractNumId w:val="31"/>
  </w:num>
  <w:num w:numId="84" w16cid:durableId="1593513202">
    <w:abstractNumId w:val="44"/>
  </w:num>
  <w:num w:numId="85" w16cid:durableId="1175876778">
    <w:abstractNumId w:val="57"/>
  </w:num>
  <w:num w:numId="86" w16cid:durableId="1499418237">
    <w:abstractNumId w:val="79"/>
  </w:num>
  <w:num w:numId="87" w16cid:durableId="1154446313">
    <w:abstractNumId w:val="80"/>
  </w:num>
  <w:num w:numId="88" w16cid:durableId="1565675052">
    <w:abstractNumId w:val="81"/>
  </w:num>
  <w:num w:numId="89" w16cid:durableId="202787877">
    <w:abstractNumId w:val="40"/>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B74"/>
    <w:rsid w:val="000319FB"/>
    <w:rsid w:val="000446D8"/>
    <w:rsid w:val="00130D43"/>
    <w:rsid w:val="00194884"/>
    <w:rsid w:val="001A787F"/>
    <w:rsid w:val="002207AF"/>
    <w:rsid w:val="002370B1"/>
    <w:rsid w:val="002417F5"/>
    <w:rsid w:val="0030459E"/>
    <w:rsid w:val="00324458"/>
    <w:rsid w:val="003905D7"/>
    <w:rsid w:val="004339A4"/>
    <w:rsid w:val="00456E0D"/>
    <w:rsid w:val="00480AB8"/>
    <w:rsid w:val="004826F4"/>
    <w:rsid w:val="005C50B6"/>
    <w:rsid w:val="005D7C11"/>
    <w:rsid w:val="00603C32"/>
    <w:rsid w:val="006F0B74"/>
    <w:rsid w:val="00723972"/>
    <w:rsid w:val="007452D0"/>
    <w:rsid w:val="00771BE4"/>
    <w:rsid w:val="00771D08"/>
    <w:rsid w:val="007A4A00"/>
    <w:rsid w:val="007F1E88"/>
    <w:rsid w:val="007F3470"/>
    <w:rsid w:val="008248D2"/>
    <w:rsid w:val="00831A11"/>
    <w:rsid w:val="0083725F"/>
    <w:rsid w:val="009117AB"/>
    <w:rsid w:val="0097482D"/>
    <w:rsid w:val="009A4F86"/>
    <w:rsid w:val="009C0806"/>
    <w:rsid w:val="00A61B78"/>
    <w:rsid w:val="00A777D4"/>
    <w:rsid w:val="00AB24C7"/>
    <w:rsid w:val="00B025B5"/>
    <w:rsid w:val="00B5735F"/>
    <w:rsid w:val="00B829E7"/>
    <w:rsid w:val="00B96DB8"/>
    <w:rsid w:val="00BB7F60"/>
    <w:rsid w:val="00BE0670"/>
    <w:rsid w:val="00C22AC1"/>
    <w:rsid w:val="00C540C8"/>
    <w:rsid w:val="00CD4AB9"/>
    <w:rsid w:val="00D41D1D"/>
    <w:rsid w:val="00D57625"/>
    <w:rsid w:val="00D672F8"/>
    <w:rsid w:val="00DA3EC2"/>
    <w:rsid w:val="00DB4E9B"/>
    <w:rsid w:val="00EB41D0"/>
    <w:rsid w:val="00EF518A"/>
    <w:rsid w:val="00EF7497"/>
    <w:rsid w:val="00F02F93"/>
    <w:rsid w:val="00F40B7F"/>
    <w:rsid w:val="00FB2F9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6BF532"/>
  <w15:chartTrackingRefBased/>
  <w15:docId w15:val="{4410F5A8-C47F-43F7-B8E6-66297FB12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B74"/>
    <w:pPr>
      <w:suppressAutoHyphens/>
      <w:spacing w:after="200" w:line="276" w:lineRule="auto"/>
      <w:textAlignment w:val="baseline"/>
    </w:pPr>
    <w:rPr>
      <w:rFonts w:ascii="Calibri" w:eastAsia="Calibri" w:hAnsi="Calibri" w:cs="Calibri"/>
      <w:lang w:val="es-ES" w:eastAsia="ar-SA"/>
    </w:rPr>
  </w:style>
  <w:style w:type="paragraph" w:styleId="Ttulo1">
    <w:name w:val="heading 1"/>
    <w:basedOn w:val="Normal"/>
    <w:next w:val="Normal"/>
    <w:link w:val="Ttulo1Car"/>
    <w:uiPriority w:val="9"/>
    <w:qFormat/>
    <w:rsid w:val="0083725F"/>
    <w:pPr>
      <w:keepNext/>
      <w:spacing w:before="240" w:after="60"/>
      <w:outlineLvl w:val="0"/>
    </w:pPr>
    <w:rPr>
      <w:rFonts w:ascii="Cambria" w:eastAsia="Times New Roman" w:hAnsi="Cambria" w:cs="Times New Roman"/>
      <w:b/>
      <w:bCs/>
      <w:kern w:val="32"/>
      <w:sz w:val="32"/>
      <w:szCs w:val="32"/>
    </w:rPr>
  </w:style>
  <w:style w:type="paragraph" w:styleId="Ttulo2">
    <w:name w:val="heading 2"/>
    <w:basedOn w:val="Normal"/>
    <w:next w:val="Normal"/>
    <w:link w:val="Ttulo2Car"/>
    <w:uiPriority w:val="9"/>
    <w:unhideWhenUsed/>
    <w:qFormat/>
    <w:rsid w:val="0083725F"/>
    <w:pPr>
      <w:keepNext/>
      <w:spacing w:before="240" w:after="60"/>
      <w:outlineLvl w:val="1"/>
    </w:pPr>
    <w:rPr>
      <w:rFonts w:ascii="Cambria" w:eastAsia="Times New Roman" w:hAnsi="Cambria" w:cs="Times New Roman"/>
      <w:b/>
      <w:bCs/>
      <w:i/>
      <w:iCs/>
      <w:sz w:val="28"/>
      <w:szCs w:val="28"/>
    </w:rPr>
  </w:style>
  <w:style w:type="paragraph" w:styleId="Ttulo3">
    <w:name w:val="heading 3"/>
    <w:basedOn w:val="Normal"/>
    <w:next w:val="Normal"/>
    <w:link w:val="Ttulo3Car"/>
    <w:uiPriority w:val="9"/>
    <w:unhideWhenUsed/>
    <w:qFormat/>
    <w:rsid w:val="0083725F"/>
    <w:pPr>
      <w:keepNext/>
      <w:spacing w:before="240" w:after="60"/>
      <w:outlineLvl w:val="2"/>
    </w:pPr>
    <w:rPr>
      <w:rFonts w:ascii="Cambria" w:eastAsia="Times New Roman" w:hAnsi="Cambria" w:cs="Times New Roman"/>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3725F"/>
    <w:rPr>
      <w:rFonts w:ascii="Cambria" w:eastAsia="Times New Roman" w:hAnsi="Cambria" w:cs="Times New Roman"/>
      <w:b/>
      <w:bCs/>
      <w:kern w:val="32"/>
      <w:sz w:val="32"/>
      <w:szCs w:val="32"/>
      <w:lang w:val="es-ES" w:eastAsia="ar-SA"/>
    </w:rPr>
  </w:style>
  <w:style w:type="character" w:customStyle="1" w:styleId="Ttulo2Car">
    <w:name w:val="Título 2 Car"/>
    <w:basedOn w:val="Fuentedeprrafopredeter"/>
    <w:link w:val="Ttulo2"/>
    <w:uiPriority w:val="9"/>
    <w:rsid w:val="0083725F"/>
    <w:rPr>
      <w:rFonts w:ascii="Cambria" w:eastAsia="Times New Roman" w:hAnsi="Cambria" w:cs="Times New Roman"/>
      <w:b/>
      <w:bCs/>
      <w:i/>
      <w:iCs/>
      <w:sz w:val="28"/>
      <w:szCs w:val="28"/>
      <w:lang w:val="es-ES" w:eastAsia="ar-SA"/>
    </w:rPr>
  </w:style>
  <w:style w:type="character" w:customStyle="1" w:styleId="Ttulo3Car">
    <w:name w:val="Título 3 Car"/>
    <w:basedOn w:val="Fuentedeprrafopredeter"/>
    <w:link w:val="Ttulo3"/>
    <w:uiPriority w:val="9"/>
    <w:rsid w:val="0083725F"/>
    <w:rPr>
      <w:rFonts w:ascii="Cambria" w:eastAsia="Times New Roman" w:hAnsi="Cambria" w:cs="Times New Roman"/>
      <w:b/>
      <w:bCs/>
      <w:sz w:val="26"/>
      <w:szCs w:val="26"/>
      <w:lang w:val="es-ES" w:eastAsia="ar-SA"/>
    </w:rPr>
  </w:style>
  <w:style w:type="paragraph" w:styleId="Prrafodelista">
    <w:name w:val="List Paragraph"/>
    <w:basedOn w:val="Normal"/>
    <w:uiPriority w:val="34"/>
    <w:qFormat/>
    <w:rsid w:val="006F0B74"/>
    <w:pPr>
      <w:ind w:left="720"/>
    </w:pPr>
  </w:style>
  <w:style w:type="paragraph" w:styleId="Encabezado">
    <w:name w:val="header"/>
    <w:basedOn w:val="Normal"/>
    <w:link w:val="EncabezadoCar"/>
    <w:unhideWhenUsed/>
    <w:rsid w:val="006F0B74"/>
    <w:pPr>
      <w:tabs>
        <w:tab w:val="center" w:pos="4419"/>
        <w:tab w:val="right" w:pos="8838"/>
      </w:tabs>
      <w:spacing w:after="0" w:line="240" w:lineRule="auto"/>
    </w:pPr>
  </w:style>
  <w:style w:type="character" w:customStyle="1" w:styleId="EncabezadoCar">
    <w:name w:val="Encabezado Car"/>
    <w:basedOn w:val="Fuentedeprrafopredeter"/>
    <w:link w:val="Encabezado"/>
    <w:rsid w:val="006F0B74"/>
    <w:rPr>
      <w:rFonts w:ascii="Calibri" w:eastAsia="Calibri" w:hAnsi="Calibri" w:cs="Calibri"/>
      <w:lang w:val="es-ES" w:eastAsia="ar-SA"/>
    </w:rPr>
  </w:style>
  <w:style w:type="paragraph" w:styleId="Piedepgina">
    <w:name w:val="footer"/>
    <w:basedOn w:val="Normal"/>
    <w:link w:val="PiedepginaCar"/>
    <w:unhideWhenUsed/>
    <w:rsid w:val="006F0B74"/>
    <w:pPr>
      <w:tabs>
        <w:tab w:val="center" w:pos="4419"/>
        <w:tab w:val="right" w:pos="8838"/>
      </w:tabs>
      <w:spacing w:after="0" w:line="240" w:lineRule="auto"/>
    </w:pPr>
  </w:style>
  <w:style w:type="character" w:customStyle="1" w:styleId="PiedepginaCar">
    <w:name w:val="Pie de página Car"/>
    <w:basedOn w:val="Fuentedeprrafopredeter"/>
    <w:link w:val="Piedepgina"/>
    <w:rsid w:val="006F0B74"/>
    <w:rPr>
      <w:rFonts w:ascii="Calibri" w:eastAsia="Calibri" w:hAnsi="Calibri" w:cs="Calibri"/>
      <w:lang w:val="es-ES" w:eastAsia="ar-SA"/>
    </w:rPr>
  </w:style>
  <w:style w:type="paragraph" w:styleId="Sinespaciado">
    <w:name w:val="No Spacing"/>
    <w:link w:val="SinespaciadoCar"/>
    <w:uiPriority w:val="1"/>
    <w:qFormat/>
    <w:rsid w:val="006F0B74"/>
    <w:pPr>
      <w:suppressAutoHyphens/>
      <w:spacing w:after="0" w:line="240" w:lineRule="auto"/>
      <w:textAlignment w:val="baseline"/>
    </w:pPr>
    <w:rPr>
      <w:rFonts w:ascii="Calibri" w:eastAsia="Calibri" w:hAnsi="Calibri" w:cs="Calibri"/>
      <w:lang w:val="es-ES" w:eastAsia="ar-SA"/>
    </w:rPr>
  </w:style>
  <w:style w:type="character" w:customStyle="1" w:styleId="SinespaciadoCar">
    <w:name w:val="Sin espaciado Car"/>
    <w:link w:val="Sinespaciado"/>
    <w:uiPriority w:val="1"/>
    <w:rsid w:val="006F0B74"/>
    <w:rPr>
      <w:rFonts w:ascii="Calibri" w:eastAsia="Calibri" w:hAnsi="Calibri" w:cs="Calibri"/>
      <w:lang w:val="es-ES" w:eastAsia="ar-SA"/>
    </w:rPr>
  </w:style>
  <w:style w:type="paragraph" w:styleId="Textodeglobo">
    <w:name w:val="Balloon Text"/>
    <w:basedOn w:val="Normal"/>
    <w:link w:val="TextodegloboCar"/>
    <w:uiPriority w:val="99"/>
    <w:semiHidden/>
    <w:unhideWhenUsed/>
    <w:rsid w:val="006F0B7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F0B74"/>
    <w:rPr>
      <w:rFonts w:ascii="Segoe UI" w:eastAsia="Calibri" w:hAnsi="Segoe UI" w:cs="Segoe UI"/>
      <w:sz w:val="18"/>
      <w:szCs w:val="18"/>
      <w:lang w:val="es-ES" w:eastAsia="ar-SA"/>
    </w:rPr>
  </w:style>
  <w:style w:type="paragraph" w:customStyle="1" w:styleId="Standard">
    <w:name w:val="Standard"/>
    <w:rsid w:val="0083725F"/>
    <w:pPr>
      <w:suppressAutoHyphens/>
      <w:spacing w:after="200" w:line="276" w:lineRule="auto"/>
      <w:textAlignment w:val="baseline"/>
    </w:pPr>
    <w:rPr>
      <w:rFonts w:ascii="Calibri" w:eastAsia="Calibri" w:hAnsi="Calibri" w:cs="Calibri"/>
      <w:lang w:val="es-ES" w:eastAsia="ar-SA"/>
    </w:rPr>
  </w:style>
  <w:style w:type="character" w:customStyle="1" w:styleId="WW8Num1z0">
    <w:name w:val="WW8Num1z0"/>
    <w:rsid w:val="00723972"/>
    <w:rPr>
      <w:b w:val="0"/>
    </w:rPr>
  </w:style>
  <w:style w:type="character" w:customStyle="1" w:styleId="WW8Num2z0">
    <w:name w:val="WW8Num2z0"/>
    <w:rsid w:val="00723972"/>
    <w:rPr>
      <w:rFonts w:ascii="Symbol" w:hAnsi="Symbol"/>
    </w:rPr>
  </w:style>
  <w:style w:type="character" w:customStyle="1" w:styleId="WW8Num2z1">
    <w:name w:val="WW8Num2z1"/>
    <w:rsid w:val="00723972"/>
    <w:rPr>
      <w:rFonts w:ascii="Courier New" w:hAnsi="Courier New" w:cs="Courier New"/>
    </w:rPr>
  </w:style>
  <w:style w:type="character" w:customStyle="1" w:styleId="WW8Num2z2">
    <w:name w:val="WW8Num2z2"/>
    <w:rsid w:val="00723972"/>
    <w:rPr>
      <w:rFonts w:ascii="Wingdings" w:hAnsi="Wingdings"/>
    </w:rPr>
  </w:style>
  <w:style w:type="character" w:customStyle="1" w:styleId="WW8Num3z0">
    <w:name w:val="WW8Num3z0"/>
    <w:rsid w:val="00723972"/>
    <w:rPr>
      <w:b w:val="0"/>
    </w:rPr>
  </w:style>
  <w:style w:type="character" w:customStyle="1" w:styleId="WW8Num4z0">
    <w:name w:val="WW8Num4z0"/>
    <w:rsid w:val="00723972"/>
    <w:rPr>
      <w:b w:val="0"/>
    </w:rPr>
  </w:style>
  <w:style w:type="character" w:customStyle="1" w:styleId="WW8Num5z0">
    <w:name w:val="WW8Num5z0"/>
    <w:rsid w:val="00723972"/>
    <w:rPr>
      <w:b w:val="0"/>
    </w:rPr>
  </w:style>
  <w:style w:type="character" w:customStyle="1" w:styleId="WW8Num8z0">
    <w:name w:val="WW8Num8z0"/>
    <w:rsid w:val="00723972"/>
    <w:rPr>
      <w:rFonts w:ascii="Symbol" w:hAnsi="Symbol"/>
    </w:rPr>
  </w:style>
  <w:style w:type="character" w:customStyle="1" w:styleId="WW8Num8z1">
    <w:name w:val="WW8Num8z1"/>
    <w:rsid w:val="00723972"/>
    <w:rPr>
      <w:rFonts w:ascii="Courier New" w:hAnsi="Courier New" w:cs="Courier New"/>
    </w:rPr>
  </w:style>
  <w:style w:type="character" w:customStyle="1" w:styleId="WW8Num8z2">
    <w:name w:val="WW8Num8z2"/>
    <w:rsid w:val="00723972"/>
    <w:rPr>
      <w:rFonts w:ascii="Wingdings" w:hAnsi="Wingdings"/>
    </w:rPr>
  </w:style>
  <w:style w:type="character" w:customStyle="1" w:styleId="WW8Num10z0">
    <w:name w:val="WW8Num10z0"/>
    <w:rsid w:val="00723972"/>
    <w:rPr>
      <w:b/>
      <w:bCs/>
    </w:rPr>
  </w:style>
  <w:style w:type="character" w:customStyle="1" w:styleId="WW8Num11z0">
    <w:name w:val="WW8Num11z0"/>
    <w:rsid w:val="00723972"/>
    <w:rPr>
      <w:rFonts w:ascii="Arial" w:eastAsia="Calibri" w:hAnsi="Arial" w:cs="Arial"/>
    </w:rPr>
  </w:style>
  <w:style w:type="character" w:customStyle="1" w:styleId="WW8Num12z0">
    <w:name w:val="WW8Num12z0"/>
    <w:rsid w:val="00723972"/>
    <w:rPr>
      <w:b w:val="0"/>
    </w:rPr>
  </w:style>
  <w:style w:type="character" w:customStyle="1" w:styleId="WW8Num12z1">
    <w:name w:val="WW8Num12z1"/>
    <w:rsid w:val="00723972"/>
    <w:rPr>
      <w:rFonts w:ascii="Courier New" w:hAnsi="Courier New" w:cs="Courier New"/>
    </w:rPr>
  </w:style>
  <w:style w:type="character" w:customStyle="1" w:styleId="WW8Num12z2">
    <w:name w:val="WW8Num12z2"/>
    <w:rsid w:val="00723972"/>
    <w:rPr>
      <w:rFonts w:ascii="Wingdings" w:hAnsi="Wingdings"/>
    </w:rPr>
  </w:style>
  <w:style w:type="character" w:customStyle="1" w:styleId="WW8Num13z0">
    <w:name w:val="WW8Num13z0"/>
    <w:rsid w:val="00723972"/>
    <w:rPr>
      <w:b w:val="0"/>
    </w:rPr>
  </w:style>
  <w:style w:type="character" w:customStyle="1" w:styleId="WW8Num14z0">
    <w:name w:val="WW8Num14z0"/>
    <w:rsid w:val="00723972"/>
    <w:rPr>
      <w:rFonts w:ascii="Symbol" w:hAnsi="Symbol"/>
    </w:rPr>
  </w:style>
  <w:style w:type="character" w:customStyle="1" w:styleId="WW8Num15z0">
    <w:name w:val="WW8Num15z0"/>
    <w:rsid w:val="00723972"/>
    <w:rPr>
      <w:b/>
      <w:bCs/>
    </w:rPr>
  </w:style>
  <w:style w:type="character" w:customStyle="1" w:styleId="WW8Num16z0">
    <w:name w:val="WW8Num16z0"/>
    <w:rsid w:val="00723972"/>
    <w:rPr>
      <w:b w:val="0"/>
    </w:rPr>
  </w:style>
  <w:style w:type="character" w:customStyle="1" w:styleId="WW8Num21z0">
    <w:name w:val="WW8Num21z0"/>
    <w:rsid w:val="00723972"/>
    <w:rPr>
      <w:b w:val="0"/>
    </w:rPr>
  </w:style>
  <w:style w:type="character" w:customStyle="1" w:styleId="WW8Num22z0">
    <w:name w:val="WW8Num22z0"/>
    <w:rsid w:val="00723972"/>
    <w:rPr>
      <w:b w:val="0"/>
    </w:rPr>
  </w:style>
  <w:style w:type="character" w:customStyle="1" w:styleId="WW8Num23z0">
    <w:name w:val="WW8Num23z0"/>
    <w:rsid w:val="00723972"/>
    <w:rPr>
      <w:b w:val="0"/>
    </w:rPr>
  </w:style>
  <w:style w:type="character" w:customStyle="1" w:styleId="WW8Num25z0">
    <w:name w:val="WW8Num25z0"/>
    <w:rsid w:val="00723972"/>
    <w:rPr>
      <w:b w:val="0"/>
    </w:rPr>
  </w:style>
  <w:style w:type="character" w:customStyle="1" w:styleId="WW8Num26z0">
    <w:name w:val="WW8Num26z0"/>
    <w:rsid w:val="00723972"/>
    <w:rPr>
      <w:b w:val="0"/>
    </w:rPr>
  </w:style>
  <w:style w:type="character" w:customStyle="1" w:styleId="WW8Num27z0">
    <w:name w:val="WW8Num27z0"/>
    <w:rsid w:val="00723972"/>
    <w:rPr>
      <w:b w:val="0"/>
    </w:rPr>
  </w:style>
  <w:style w:type="character" w:customStyle="1" w:styleId="WW8Num29z0">
    <w:name w:val="WW8Num29z0"/>
    <w:rsid w:val="00723972"/>
    <w:rPr>
      <w:b w:val="0"/>
    </w:rPr>
  </w:style>
  <w:style w:type="character" w:customStyle="1" w:styleId="WW8Num30z0">
    <w:name w:val="WW8Num30z0"/>
    <w:rsid w:val="00723972"/>
    <w:rPr>
      <w:b w:val="0"/>
    </w:rPr>
  </w:style>
  <w:style w:type="character" w:customStyle="1" w:styleId="WW8Num32z0">
    <w:name w:val="WW8Num32z0"/>
    <w:rsid w:val="00723972"/>
    <w:rPr>
      <w:b w:val="0"/>
    </w:rPr>
  </w:style>
  <w:style w:type="character" w:customStyle="1" w:styleId="WW8Num33z0">
    <w:name w:val="WW8Num33z0"/>
    <w:rsid w:val="00723972"/>
    <w:rPr>
      <w:b w:val="0"/>
    </w:rPr>
  </w:style>
  <w:style w:type="character" w:customStyle="1" w:styleId="WW8Num36z0">
    <w:name w:val="WW8Num36z0"/>
    <w:rsid w:val="00723972"/>
    <w:rPr>
      <w:b w:val="0"/>
    </w:rPr>
  </w:style>
  <w:style w:type="character" w:customStyle="1" w:styleId="WW8Num37z0">
    <w:name w:val="WW8Num37z0"/>
    <w:rsid w:val="00723972"/>
    <w:rPr>
      <w:b/>
      <w:bCs/>
    </w:rPr>
  </w:style>
  <w:style w:type="character" w:customStyle="1" w:styleId="WW8Num38z0">
    <w:name w:val="WW8Num38z0"/>
    <w:rsid w:val="00723972"/>
    <w:rPr>
      <w:b/>
      <w:bCs/>
    </w:rPr>
  </w:style>
  <w:style w:type="character" w:customStyle="1" w:styleId="WW8Num38z1">
    <w:name w:val="WW8Num38z1"/>
    <w:rsid w:val="00723972"/>
    <w:rPr>
      <w:rFonts w:ascii="OpenSymbol" w:hAnsi="OpenSymbol" w:cs="OpenSymbol"/>
    </w:rPr>
  </w:style>
  <w:style w:type="character" w:customStyle="1" w:styleId="WW8Num39z0">
    <w:name w:val="WW8Num39z0"/>
    <w:rsid w:val="00723972"/>
    <w:rPr>
      <w:rFonts w:ascii="Arial" w:hAnsi="Arial" w:cs="Arial"/>
      <w:b w:val="0"/>
      <w:sz w:val="24"/>
      <w:szCs w:val="24"/>
    </w:rPr>
  </w:style>
  <w:style w:type="character" w:customStyle="1" w:styleId="WW8Num39z1">
    <w:name w:val="WW8Num39z1"/>
    <w:rsid w:val="00723972"/>
    <w:rPr>
      <w:rFonts w:ascii="OpenSymbol" w:hAnsi="OpenSymbol" w:cs="OpenSymbol"/>
    </w:rPr>
  </w:style>
  <w:style w:type="character" w:customStyle="1" w:styleId="WW8Num39z2">
    <w:name w:val="WW8Num39z2"/>
    <w:rsid w:val="00723972"/>
    <w:rPr>
      <w:rFonts w:ascii="Wingdings" w:hAnsi="Wingdings"/>
    </w:rPr>
  </w:style>
  <w:style w:type="character" w:customStyle="1" w:styleId="WW8Num39z3">
    <w:name w:val="WW8Num39z3"/>
    <w:rsid w:val="00723972"/>
    <w:rPr>
      <w:rFonts w:ascii="Symbol" w:hAnsi="Symbol"/>
    </w:rPr>
  </w:style>
  <w:style w:type="character" w:customStyle="1" w:styleId="Absatz-Standardschriftart">
    <w:name w:val="Absatz-Standardschriftart"/>
    <w:rsid w:val="00723972"/>
  </w:style>
  <w:style w:type="character" w:customStyle="1" w:styleId="WW-Absatz-Standardschriftart">
    <w:name w:val="WW-Absatz-Standardschriftart"/>
    <w:rsid w:val="00723972"/>
  </w:style>
  <w:style w:type="character" w:customStyle="1" w:styleId="WW8Num13z1">
    <w:name w:val="WW8Num13z1"/>
    <w:rsid w:val="00723972"/>
    <w:rPr>
      <w:rFonts w:ascii="Courier New" w:hAnsi="Courier New" w:cs="Courier New"/>
    </w:rPr>
  </w:style>
  <w:style w:type="character" w:customStyle="1" w:styleId="WW8Num13z2">
    <w:name w:val="WW8Num13z2"/>
    <w:rsid w:val="00723972"/>
    <w:rPr>
      <w:rFonts w:ascii="Wingdings" w:hAnsi="Wingdings"/>
    </w:rPr>
  </w:style>
  <w:style w:type="character" w:customStyle="1" w:styleId="WW8Num17z0">
    <w:name w:val="WW8Num17z0"/>
    <w:rsid w:val="00723972"/>
    <w:rPr>
      <w:rFonts w:ascii="Symbol" w:hAnsi="Symbol"/>
      <w:color w:val="000000"/>
      <w:sz w:val="16"/>
      <w:szCs w:val="16"/>
    </w:rPr>
  </w:style>
  <w:style w:type="character" w:customStyle="1" w:styleId="WW8Num24z0">
    <w:name w:val="WW8Num24z0"/>
    <w:rsid w:val="00723972"/>
    <w:rPr>
      <w:b w:val="0"/>
    </w:rPr>
  </w:style>
  <w:style w:type="character" w:customStyle="1" w:styleId="WW8Num28z0">
    <w:name w:val="WW8Num28z0"/>
    <w:rsid w:val="00723972"/>
    <w:rPr>
      <w:b w:val="0"/>
    </w:rPr>
  </w:style>
  <w:style w:type="character" w:customStyle="1" w:styleId="WW8Num31z0">
    <w:name w:val="WW8Num31z0"/>
    <w:rsid w:val="00723972"/>
    <w:rPr>
      <w:b w:val="0"/>
    </w:rPr>
  </w:style>
  <w:style w:type="character" w:customStyle="1" w:styleId="WW8Num34z0">
    <w:name w:val="WW8Num34z0"/>
    <w:rsid w:val="00723972"/>
    <w:rPr>
      <w:b w:val="0"/>
    </w:rPr>
  </w:style>
  <w:style w:type="character" w:customStyle="1" w:styleId="WW8Num40z0">
    <w:name w:val="WW8Num40z0"/>
    <w:rsid w:val="00723972"/>
    <w:rPr>
      <w:b/>
      <w:bCs/>
    </w:rPr>
  </w:style>
  <w:style w:type="character" w:customStyle="1" w:styleId="WW8Num40z1">
    <w:name w:val="WW8Num40z1"/>
    <w:rsid w:val="00723972"/>
    <w:rPr>
      <w:rFonts w:ascii="OpenSymbol" w:hAnsi="OpenSymbol" w:cs="OpenSymbol"/>
    </w:rPr>
  </w:style>
  <w:style w:type="character" w:customStyle="1" w:styleId="WW8Num40z2">
    <w:name w:val="WW8Num40z2"/>
    <w:rsid w:val="00723972"/>
    <w:rPr>
      <w:rFonts w:ascii="Wingdings" w:hAnsi="Wingdings"/>
    </w:rPr>
  </w:style>
  <w:style w:type="character" w:customStyle="1" w:styleId="WW8Num40z3">
    <w:name w:val="WW8Num40z3"/>
    <w:rsid w:val="00723972"/>
    <w:rPr>
      <w:rFonts w:ascii="Symbol" w:hAnsi="Symbol"/>
    </w:rPr>
  </w:style>
  <w:style w:type="character" w:customStyle="1" w:styleId="Fuentedeprrafopredeter3">
    <w:name w:val="Fuente de párrafo predeter.3"/>
    <w:rsid w:val="00723972"/>
  </w:style>
  <w:style w:type="character" w:customStyle="1" w:styleId="WW-Absatz-Standardschriftart1">
    <w:name w:val="WW-Absatz-Standardschriftart1"/>
    <w:rsid w:val="00723972"/>
  </w:style>
  <w:style w:type="character" w:customStyle="1" w:styleId="Fuentedeprrafopredeter2">
    <w:name w:val="Fuente de párrafo predeter.2"/>
    <w:rsid w:val="00723972"/>
  </w:style>
  <w:style w:type="character" w:customStyle="1" w:styleId="WW-Absatz-Standardschriftart11">
    <w:name w:val="WW-Absatz-Standardschriftart11"/>
    <w:rsid w:val="00723972"/>
  </w:style>
  <w:style w:type="character" w:customStyle="1" w:styleId="WW8Num16z1">
    <w:name w:val="WW8Num16z1"/>
    <w:rsid w:val="00723972"/>
    <w:rPr>
      <w:rFonts w:ascii="Courier New" w:hAnsi="Courier New" w:cs="Courier New"/>
    </w:rPr>
  </w:style>
  <w:style w:type="character" w:customStyle="1" w:styleId="WW8Num16z2">
    <w:name w:val="WW8Num16z2"/>
    <w:rsid w:val="00723972"/>
    <w:rPr>
      <w:rFonts w:ascii="Wingdings" w:hAnsi="Wingdings"/>
    </w:rPr>
  </w:style>
  <w:style w:type="character" w:customStyle="1" w:styleId="WW8Num16z3">
    <w:name w:val="WW8Num16z3"/>
    <w:rsid w:val="00723972"/>
    <w:rPr>
      <w:rFonts w:ascii="Symbol" w:hAnsi="Symbol"/>
    </w:rPr>
  </w:style>
  <w:style w:type="character" w:customStyle="1" w:styleId="WW8Num18z0">
    <w:name w:val="WW8Num18z0"/>
    <w:rsid w:val="00723972"/>
    <w:rPr>
      <w:b w:val="0"/>
    </w:rPr>
  </w:style>
  <w:style w:type="character" w:customStyle="1" w:styleId="WW8Num35z0">
    <w:name w:val="WW8Num35z0"/>
    <w:rsid w:val="00723972"/>
    <w:rPr>
      <w:b/>
      <w:bCs/>
    </w:rPr>
  </w:style>
  <w:style w:type="character" w:customStyle="1" w:styleId="WW8Num42z0">
    <w:name w:val="WW8Num42z0"/>
    <w:rsid w:val="00723972"/>
    <w:rPr>
      <w:rFonts w:ascii="OpenSymbol" w:eastAsia="OpenSymbol" w:hAnsi="OpenSymbol" w:cs="OpenSymbol"/>
    </w:rPr>
  </w:style>
  <w:style w:type="character" w:customStyle="1" w:styleId="WW8Num42z1">
    <w:name w:val="WW8Num42z1"/>
    <w:rsid w:val="00723972"/>
    <w:rPr>
      <w:rFonts w:ascii="Courier New" w:hAnsi="Courier New" w:cs="Courier New"/>
    </w:rPr>
  </w:style>
  <w:style w:type="character" w:customStyle="1" w:styleId="WW8Num42z2">
    <w:name w:val="WW8Num42z2"/>
    <w:rsid w:val="00723972"/>
    <w:rPr>
      <w:rFonts w:ascii="Wingdings" w:hAnsi="Wingdings"/>
    </w:rPr>
  </w:style>
  <w:style w:type="character" w:customStyle="1" w:styleId="WW8Num42z3">
    <w:name w:val="WW8Num42z3"/>
    <w:rsid w:val="00723972"/>
    <w:rPr>
      <w:rFonts w:ascii="Symbol" w:hAnsi="Symbol"/>
    </w:rPr>
  </w:style>
  <w:style w:type="character" w:customStyle="1" w:styleId="WW-Absatz-Standardschriftart111">
    <w:name w:val="WW-Absatz-Standardschriftart111"/>
    <w:rsid w:val="00723972"/>
  </w:style>
  <w:style w:type="character" w:customStyle="1" w:styleId="WW8Num14z1">
    <w:name w:val="WW8Num14z1"/>
    <w:rsid w:val="00723972"/>
    <w:rPr>
      <w:rFonts w:ascii="Courier New" w:hAnsi="Courier New" w:cs="Courier New"/>
    </w:rPr>
  </w:style>
  <w:style w:type="character" w:customStyle="1" w:styleId="WW8Num14z2">
    <w:name w:val="WW8Num14z2"/>
    <w:rsid w:val="00723972"/>
    <w:rPr>
      <w:rFonts w:ascii="Wingdings" w:hAnsi="Wingdings"/>
    </w:rPr>
  </w:style>
  <w:style w:type="character" w:customStyle="1" w:styleId="WW8Num17z1">
    <w:name w:val="WW8Num17z1"/>
    <w:rsid w:val="00723972"/>
    <w:rPr>
      <w:rFonts w:ascii="Courier New" w:hAnsi="Courier New" w:cs="Courier New"/>
    </w:rPr>
  </w:style>
  <w:style w:type="character" w:customStyle="1" w:styleId="WW8Num17z2">
    <w:name w:val="WW8Num17z2"/>
    <w:rsid w:val="00723972"/>
    <w:rPr>
      <w:rFonts w:ascii="Wingdings" w:hAnsi="Wingdings"/>
    </w:rPr>
  </w:style>
  <w:style w:type="character" w:customStyle="1" w:styleId="WW8Num17z3">
    <w:name w:val="WW8Num17z3"/>
    <w:rsid w:val="00723972"/>
    <w:rPr>
      <w:rFonts w:ascii="Symbol" w:hAnsi="Symbol"/>
    </w:rPr>
  </w:style>
  <w:style w:type="character" w:customStyle="1" w:styleId="WW8Num19z0">
    <w:name w:val="WW8Num19z0"/>
    <w:rsid w:val="00723972"/>
    <w:rPr>
      <w:b w:val="0"/>
    </w:rPr>
  </w:style>
  <w:style w:type="character" w:customStyle="1" w:styleId="WW8Num41z0">
    <w:name w:val="WW8Num41z0"/>
    <w:rsid w:val="00723972"/>
    <w:rPr>
      <w:rFonts w:ascii="Arial" w:hAnsi="Arial" w:cs="Arial"/>
      <w:b w:val="0"/>
      <w:sz w:val="24"/>
      <w:szCs w:val="24"/>
    </w:rPr>
  </w:style>
  <w:style w:type="character" w:customStyle="1" w:styleId="Fuentedeprrafopredeter1">
    <w:name w:val="Fuente de párrafo predeter.1"/>
    <w:rsid w:val="00723972"/>
  </w:style>
  <w:style w:type="character" w:customStyle="1" w:styleId="NumberingSymbols">
    <w:name w:val="Numbering Symbols"/>
    <w:rsid w:val="00723972"/>
  </w:style>
  <w:style w:type="paragraph" w:customStyle="1" w:styleId="Encabezado3">
    <w:name w:val="Encabezado3"/>
    <w:basedOn w:val="Normal"/>
    <w:next w:val="Textoindependiente"/>
    <w:rsid w:val="00723972"/>
    <w:pPr>
      <w:keepNext/>
      <w:spacing w:before="240" w:after="120"/>
    </w:pPr>
    <w:rPr>
      <w:rFonts w:ascii="Arial" w:eastAsia="MS Mincho" w:hAnsi="Arial" w:cs="Tahoma"/>
      <w:sz w:val="28"/>
      <w:szCs w:val="28"/>
    </w:rPr>
  </w:style>
  <w:style w:type="paragraph" w:styleId="Textoindependiente">
    <w:name w:val="Body Text"/>
    <w:basedOn w:val="Normal"/>
    <w:link w:val="TextoindependienteCar"/>
    <w:semiHidden/>
    <w:rsid w:val="00723972"/>
    <w:pPr>
      <w:spacing w:after="120"/>
    </w:pPr>
  </w:style>
  <w:style w:type="character" w:customStyle="1" w:styleId="TextoindependienteCar">
    <w:name w:val="Texto independiente Car"/>
    <w:basedOn w:val="Fuentedeprrafopredeter"/>
    <w:link w:val="Textoindependiente"/>
    <w:semiHidden/>
    <w:rsid w:val="00723972"/>
    <w:rPr>
      <w:rFonts w:ascii="Calibri" w:eastAsia="Calibri" w:hAnsi="Calibri" w:cs="Calibri"/>
      <w:lang w:val="es-ES" w:eastAsia="ar-SA"/>
    </w:rPr>
  </w:style>
  <w:style w:type="paragraph" w:styleId="Lista">
    <w:name w:val="List"/>
    <w:basedOn w:val="Textoindependiente"/>
    <w:semiHidden/>
    <w:rsid w:val="00723972"/>
    <w:rPr>
      <w:rFonts w:cs="Tahoma"/>
    </w:rPr>
  </w:style>
  <w:style w:type="paragraph" w:customStyle="1" w:styleId="Etiqueta">
    <w:name w:val="Etiqueta"/>
    <w:basedOn w:val="Normal"/>
    <w:rsid w:val="00723972"/>
    <w:pPr>
      <w:suppressLineNumbers/>
      <w:spacing w:before="120" w:after="120"/>
    </w:pPr>
    <w:rPr>
      <w:rFonts w:cs="Tahoma"/>
      <w:i/>
      <w:iCs/>
      <w:sz w:val="24"/>
      <w:szCs w:val="24"/>
    </w:rPr>
  </w:style>
  <w:style w:type="paragraph" w:customStyle="1" w:styleId="ndice">
    <w:name w:val="Índice"/>
    <w:basedOn w:val="Normal"/>
    <w:rsid w:val="00723972"/>
    <w:pPr>
      <w:suppressLineNumbers/>
    </w:pPr>
    <w:rPr>
      <w:rFonts w:cs="Tahoma"/>
    </w:rPr>
  </w:style>
  <w:style w:type="paragraph" w:customStyle="1" w:styleId="Encabezado2">
    <w:name w:val="Encabezado2"/>
    <w:basedOn w:val="Normal"/>
    <w:next w:val="Textoindependiente"/>
    <w:rsid w:val="00723972"/>
    <w:pPr>
      <w:keepNext/>
      <w:spacing w:before="240" w:after="120"/>
    </w:pPr>
    <w:rPr>
      <w:rFonts w:ascii="Arial" w:eastAsia="MS Mincho" w:hAnsi="Arial" w:cs="Tahoma"/>
      <w:sz w:val="28"/>
      <w:szCs w:val="28"/>
    </w:rPr>
  </w:style>
  <w:style w:type="paragraph" w:customStyle="1" w:styleId="Encabezado1">
    <w:name w:val="Encabezado1"/>
    <w:basedOn w:val="Normal"/>
    <w:next w:val="Textoindependiente"/>
    <w:rsid w:val="00723972"/>
    <w:pPr>
      <w:keepNext/>
      <w:spacing w:before="240" w:after="120"/>
    </w:pPr>
    <w:rPr>
      <w:rFonts w:ascii="Arial" w:eastAsia="MS Mincho" w:hAnsi="Arial" w:cs="Tahoma"/>
      <w:sz w:val="28"/>
      <w:szCs w:val="28"/>
    </w:rPr>
  </w:style>
  <w:style w:type="paragraph" w:customStyle="1" w:styleId="Heading">
    <w:name w:val="Heading"/>
    <w:basedOn w:val="Normal"/>
    <w:rsid w:val="00723972"/>
    <w:pPr>
      <w:spacing w:after="0" w:line="240" w:lineRule="auto"/>
    </w:pPr>
  </w:style>
  <w:style w:type="paragraph" w:customStyle="1" w:styleId="Textbody">
    <w:name w:val="Text body"/>
    <w:basedOn w:val="Standard"/>
    <w:rsid w:val="00723972"/>
    <w:pPr>
      <w:spacing w:after="120"/>
    </w:pPr>
  </w:style>
  <w:style w:type="paragraph" w:customStyle="1" w:styleId="TableContents">
    <w:name w:val="Table Contents"/>
    <w:basedOn w:val="Standard"/>
    <w:rsid w:val="00723972"/>
    <w:pPr>
      <w:suppressLineNumbers/>
    </w:pPr>
  </w:style>
  <w:style w:type="paragraph" w:customStyle="1" w:styleId="Contenidodelatabla">
    <w:name w:val="Contenido de la tabla"/>
    <w:basedOn w:val="Normal"/>
    <w:rsid w:val="00723972"/>
    <w:pPr>
      <w:suppressLineNumbers/>
    </w:pPr>
  </w:style>
  <w:style w:type="paragraph" w:customStyle="1" w:styleId="Encabezadodelatabla">
    <w:name w:val="Encabezado de la tabla"/>
    <w:basedOn w:val="Contenidodelatabla"/>
    <w:rsid w:val="00723972"/>
    <w:pPr>
      <w:jc w:val="center"/>
    </w:pPr>
    <w:rPr>
      <w:b/>
      <w:bCs/>
    </w:rPr>
  </w:style>
  <w:style w:type="paragraph" w:styleId="TDC1">
    <w:name w:val="toc 1"/>
    <w:basedOn w:val="Normal"/>
    <w:next w:val="Normal"/>
    <w:autoRedefine/>
    <w:uiPriority w:val="39"/>
    <w:unhideWhenUsed/>
    <w:rsid w:val="00723972"/>
  </w:style>
  <w:style w:type="paragraph" w:styleId="TDC2">
    <w:name w:val="toc 2"/>
    <w:basedOn w:val="Normal"/>
    <w:next w:val="Normal"/>
    <w:autoRedefine/>
    <w:uiPriority w:val="39"/>
    <w:unhideWhenUsed/>
    <w:rsid w:val="00723972"/>
    <w:pPr>
      <w:ind w:left="220"/>
    </w:pPr>
  </w:style>
  <w:style w:type="paragraph" w:styleId="TDC3">
    <w:name w:val="toc 3"/>
    <w:basedOn w:val="Normal"/>
    <w:next w:val="Normal"/>
    <w:autoRedefine/>
    <w:uiPriority w:val="39"/>
    <w:unhideWhenUsed/>
    <w:rsid w:val="00723972"/>
    <w:pPr>
      <w:ind w:left="440"/>
    </w:pPr>
  </w:style>
  <w:style w:type="character" w:styleId="Hipervnculo">
    <w:name w:val="Hyperlink"/>
    <w:uiPriority w:val="99"/>
    <w:unhideWhenUsed/>
    <w:rsid w:val="00723972"/>
    <w:rPr>
      <w:color w:val="0000FF"/>
      <w:u w:val="single"/>
    </w:rPr>
  </w:style>
  <w:style w:type="paragraph" w:customStyle="1" w:styleId="Default">
    <w:name w:val="Default"/>
    <w:rsid w:val="00723972"/>
    <w:pPr>
      <w:autoSpaceDE w:val="0"/>
      <w:autoSpaceDN w:val="0"/>
      <w:adjustRightInd w:val="0"/>
      <w:spacing w:after="0" w:line="240" w:lineRule="auto"/>
    </w:pPr>
    <w:rPr>
      <w:rFonts w:ascii="Arial" w:eastAsia="Calibri" w:hAnsi="Arial" w:cs="Arial"/>
      <w:color w:val="000000"/>
      <w:sz w:val="24"/>
      <w:szCs w:val="24"/>
    </w:rPr>
  </w:style>
  <w:style w:type="paragraph" w:customStyle="1" w:styleId="a">
    <w:uiPriority w:val="47"/>
    <w:rsid w:val="00723972"/>
    <w:pPr>
      <w:spacing w:after="0" w:line="240" w:lineRule="auto"/>
    </w:pPr>
    <w:rPr>
      <w:rFonts w:ascii="Calibri" w:eastAsia="Calibri" w:hAnsi="Calibri" w:cs="Times New Roman"/>
    </w:rPr>
  </w:style>
  <w:style w:type="table" w:styleId="Tablaconcuadrcula2-nfasis1">
    <w:name w:val="Grid Table 2 Accent 1"/>
    <w:basedOn w:val="Tablanormal"/>
    <w:uiPriority w:val="47"/>
    <w:rsid w:val="00723972"/>
    <w:pPr>
      <w:spacing w:after="0" w:line="240" w:lineRule="auto"/>
    </w:p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Textoennegrita">
    <w:name w:val="Strong"/>
    <w:uiPriority w:val="22"/>
    <w:qFormat/>
    <w:rsid w:val="00723972"/>
    <w:rPr>
      <w:b/>
      <w:bCs/>
    </w:rPr>
  </w:style>
  <w:style w:type="paragraph" w:styleId="NormalWeb">
    <w:name w:val="Normal (Web)"/>
    <w:basedOn w:val="Normal"/>
    <w:uiPriority w:val="99"/>
    <w:unhideWhenUsed/>
    <w:rsid w:val="004826F4"/>
    <w:pPr>
      <w:suppressAutoHyphens w:val="0"/>
      <w:spacing w:before="100" w:beforeAutospacing="1" w:after="100" w:afterAutospacing="1" w:line="240" w:lineRule="auto"/>
      <w:textAlignment w:val="auto"/>
    </w:pPr>
    <w:rPr>
      <w:rFonts w:ascii="Times New Roman" w:eastAsia="Times New Roman" w:hAnsi="Times New Roman" w:cs="Times New Roman"/>
      <w:sz w:val="24"/>
      <w:szCs w:val="24"/>
      <w:lang w:val="es-CO"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4CCD4-97D8-4EA6-8BF0-C3824D5F0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4234</Words>
  <Characters>23293</Characters>
  <Application>Microsoft Office Word</Application>
  <DocSecurity>0</DocSecurity>
  <Lines>194</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SISTEMAS</dc:creator>
  <cp:keywords/>
  <dc:description/>
  <cp:lastModifiedBy>LINEY TOVAR</cp:lastModifiedBy>
  <cp:revision>2</cp:revision>
  <cp:lastPrinted>2023-11-14T13:42:00Z</cp:lastPrinted>
  <dcterms:created xsi:type="dcterms:W3CDTF">2025-04-01T00:57:00Z</dcterms:created>
  <dcterms:modified xsi:type="dcterms:W3CDTF">2025-04-01T00:57:00Z</dcterms:modified>
</cp:coreProperties>
</file>